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Aussen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0371190" name="e083cc9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8333186" name="e083cc90-d40e-11f0-aeb1-ebdc2ba506c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4778776" name="ef6e4fa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284394" name="ef6e4fa0-d40e-11f0-aeb1-ebdc2ba506c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Dach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8418937" name="67ff7c0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7183032" name="67ff7c00-d40f-11f0-aeb1-ebdc2ba506c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5957287" name="770f887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156327" name="770f8870-d40f-11f0-aeb1-ebdc2ba506c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3726093" name="b01b6a3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143027" name="b01b6a30-d40f-11f0-aeb1-ebdc2ba506c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7382126" name="bc10c92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2870169" name="bc10c920-d40f-11f0-aeb1-ebdc2ba506c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PAK: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Bodenbelag Gang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2806058" name="907cb5b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266132" name="907cb5b0-d411-11f0-aeb1-ebdc2ba506c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0110198" name="dc9c9ff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1394154" name="dc9c9ff0-d411-11f0-aeb1-ebdc2ba506c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9775954" name="65a9eb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7889185" name="65a9ebe0-d412-11f0-aeb1-ebdc2ba506c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5673930" name="7a7df3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742708" name="7a7df3e0-d412-11f0-aeb1-ebdc2ba506c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6249087" name="8ab0b8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3578572" name="8ab0b8f0-d413-11f0-aeb1-ebdc2ba506c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2086709" name="900b927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4313700" name="900b9270-d413-11f0-aeb1-ebdc2ba506c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9484092" name="cf7342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3589726" name="cf7342f0-d413-11f0-aeb1-ebdc2ba506c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5715363" name="d4cf06d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1393962" name="d4cf06d0-d413-11f0-aeb1-ebdc2ba506c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2670032" name="1f2aabd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698880" name="1f2aabd0-d414-11f0-aeb1-ebdc2ba506c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8778661" name="23d93fc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3281242" name="23d93fc0-d414-11f0-aeb1-ebdc2ba506c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0833429" name="7858747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6630502" name="78587470-d415-11f0-aeb1-ebdc2ba506c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8154128" name="80ac42a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047266" name="80ac42a0-d415-11f0-aeb1-ebdc2ba506c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888550" name="aca9b45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4304857" name="aca9b450-d415-11f0-aeb1-ebdc2ba506c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5976005" name="b3a174f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3596136" name="b3a174f0-d415-11f0-aeb1-ebdc2ba506c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315254" name="d8f689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2794207" name="d8f68910-d416-11f0-aeb1-ebdc2ba506c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3734794" name="e03ae3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6854272" name="e03ae310-d416-11f0-aeb1-ebdc2ba506c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4437822" name="5c3b1e8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9988360" name="5c3b1e80-d417-11f0-aeb1-ebdc2ba506c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9401495" name="6357a53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2774023" name="6357a530-d417-11f0-aeb1-ebdc2ba506c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3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0744654" name="bd91adb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253336" name="bd91adb0-d418-11f0-aeb1-ebdc2ba506c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963310" name="c4b9a61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736095" name="c4b9a610-d418-11f0-aeb1-ebdc2ba506c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3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4156613" name="ff28c15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6954188" name="ff28c150-d418-11f0-aeb1-ebdc2ba506c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6374625" name="07051590-d419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591431" name="07051590-d419-11f0-aeb1-ebdc2ba506c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487</w:t>
          </w:r>
        </w:p>
        <w:p>
          <w:pPr>
            <w:spacing w:before="0" w:after="0"/>
          </w:pPr>
          <w:r>
            <w:t>DN 487 Landwasserstrasse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