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0137031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1168345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944632" name="289c3e9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251921" name="289c3e9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3917236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294910" name="938c57d0-da81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4967594" name="9a45d6f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3551366" name="9a45d6f0-da81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Gipsbinde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520721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961981" name="1bc033b0-da82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2881926" name="23bd7d7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3934214" name="23bd7d70-da82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3682838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3417440" name="ca4c14c0-da83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4830848" name="d8206ce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7438463" name="d8206ce0-da83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7136682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579076" name="4a34fc10-da84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3703262" name="51de808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410734" name="51de8080-da84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6652982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1931969" name="35a7f2b0-da85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5599391" name="3af6702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347101" name="3af67020-da85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8933141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025713" name="82c21b70-da85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9081912" name="870172d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787453" name="870172d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4955047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410207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748858" name="c6d7005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6669595" name="c6d70050-da85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Parkett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4269701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648974" name="2a10a760-da87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3538447" name="30babd3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038466" name="30babd30-da87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1364942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3518627" name="bdf40a20-da88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7281699" name="c709a1b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96718" name="c709a1b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5552544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88656" name="0358526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2400671" name="0c71455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430696" name="0c714550-da89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8039971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237341" name="40846ac0-da89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6998928" name="4f83392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7058883" name="4f833920-da89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4691647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6454389" name="14ebf510-da8c-11f0-b475-0bf4953c732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0436646" name="1bbd69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399985" name="1bbd6900-da8c-11f0-b475-0bf4953c732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9536365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333834" name="8bb3fa30-da8c-11f0-b475-0bf4953c732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0581977" name="906637a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1799362" name="906637a0-da8c-11f0-b475-0bf4953c732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5314475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216262" name="eb86c500-da8c-11f0-b475-0bf4953c732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441766" name="eff7177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375675" name="eff71770-da8c-11f0-b475-0bf4953c732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1517833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582288" name="13f51c80-da8d-11f0-b475-0bf4953c732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8784247" name="20bbfc4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8289999" name="20bbfc40-da8d-11f0-b475-0bf4953c732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1938913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13399" name="a21483b0-da8e-11f0-b475-0bf4953c732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9482017" name="b04f3ec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616637" name="b04f3ec0-da8e-11f0-b475-0bf4953c732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4888484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3785278" name="07516a40-da8f-11f0-b475-0bf4953c732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551431" name="13a2089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338309" name="13a20890-da8f-11f0-b475-0bf4953c732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Sockel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1048526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540708" name="e5444dd0-da90-11f0-b475-0bf4953c732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8271708" name="ee45730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0813704" name="ee457300-da90-11f0-b475-0bf4953c7327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0192379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505039" name="3cfd9450-da91-11f0-b475-0bf4953c7327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5258117" name="42045a6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721723" name="42045a60-da91-11f0-b475-0bf4953c7327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/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