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EG -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03172252" name="724e95f0-da5a-11f0-9333-59de57f58a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7272107" name="724e95f0-da5a-11f0-9333-59de57f58ae5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26598207" name="77f4d050-da5a-11f0-9333-59de57f58a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133555" name="77f4d050-da5a-11f0-9333-59de57f58ae5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/ Sockel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924697" name="68451690-da5c-11f0-9333-59de57f58a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1887179" name="68451690-da5c-11f0-9333-59de57f58ae5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41333880" name="6b25ef60-da5c-11f0-9333-59de57f58a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6770774" name="6b25ef60-da5c-11f0-9333-59de57f58ae5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41139627" name="7ab64f60-da5c-11f0-9333-59de57f58a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1459035" name="7ab64f60-da5c-11f0-9333-59de57f58ae5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97413544" name="7f81e130-da5c-11f0-9333-59de57f58a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4906141" name="7f81e130-da5c-11f0-9333-59de57f58ae5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91602703" name="9306d3f0-da5c-11f0-9333-59de57f58a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5269444" name="9306d3f0-da5c-11f0-9333-59de57f58ae5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74305349" name="97d41370-da5c-11f0-9333-59de57f58a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1341960" name="97d41370-da5c-11f0-9333-59de57f58ae5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7623925" name="bb439eb0-da5d-11f0-9333-59de57f58a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2516950" name="bb439eb0-da5d-11f0-9333-59de57f58ae5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6054766" name="c13e61b0-da5d-11f0-9333-59de57f58a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4927573" name="c13e61b0-da5d-11f0-9333-59de57f58ae5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38645488" name="d0652a70-da5d-11f0-9333-59de57f58a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9750744" name="d0652a70-da5d-11f0-9333-59de57f58ae5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9040293" name="d4b3eb20-da5d-11f0-9333-59de57f58a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1733206" name="d4b3eb20-da5d-11f0-9333-59de57f58ae5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81012743" name="e377fa70-da5d-11f0-9333-59de57f58a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8615088" name="e377fa70-da5d-11f0-9333-59de57f58ae5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6737467" name="e7500480-da5d-11f0-9333-59de57f58a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7221038" name="e7500480-da5d-11f0-9333-59de57f58ae5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Sockel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Plattensockel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15505384" name="f38f8bd0-da5d-11f0-9333-59de57f58a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9843371" name="f38f8bd0-da5d-11f0-9333-59de57f58ae5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58283337" name="fa168940-da5d-11f0-9333-59de57f58a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6039080" name="fa168940-da5d-11f0-9333-59de57f58ae5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Keller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Rohrummantellung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technisches Textil</w:t>
            </w:r>
          </w:p>
          <w:p>
            <w:pPr>
              <w:spacing w:before="0" w:after="0"/>
            </w:pPr>
            <w:r>
              <w:t>Rohrummantellung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7447740" name="3d7145e0-da5e-11f0-9333-59de57f58a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5167850" name="3d7145e0-da5e-11f0-9333-59de57f58ae5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91320666" name="429fdf40-da5e-11f0-9333-59de57f58a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9998515" name="429fdf40-da5e-11f0-9333-59de57f58ae5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Schildstrasse 18, 8200 Schaffhausen</w:t>
          </w:r>
        </w:p>
        <w:p>
          <w:pPr>
            <w:spacing w:before="0" w:after="0"/>
          </w:pPr>
          <w:r>
            <w:t>625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footer.xml" Type="http://schemas.openxmlformats.org/officeDocument/2006/relationships/footer" Id="rId2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