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762716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440539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077656" name="84b55ba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537319" name="84b55ba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210175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247147" name="ee1251c0-d732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317520" name="fbad717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59951" name="fbad7170-d732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836482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273557" name="3efcbc6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854817" name="461b17d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735643" name="461b17d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648445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08093" name="5266d42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197722" name="571e1aa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230743" name="571e1aa0-d733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113954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62771" name="a22c9f7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559596" name="a7d2b2c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217531" name="a7d2b2c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525775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153022" name="bae02b90-d734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798345" name="c3d235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202246" name="c3d23590-d734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311875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21764" name="cfe5cae0-d734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288296" name="d4f3e3f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470265" name="d4f3e3f0-d734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093996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041304" name="9f10c400-d735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653542" name="a4fd7d4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781714" name="a4fd7d40-d735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966750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182433" name="b3ff0ac0-d735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599046" name="b9f33e1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062500" name="b9f33e10-d735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594912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715171" name="caec07b0-d735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822937" name="d20de5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876303" name="d20de590-d735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341025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402029" name="f8faa620-d735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873529" name="ff0ee4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91746" name="ff0ee490-d735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547848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827486" name="0d9b1b00-d736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846319" name="1268a8a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813193" name="1268a8a0-d736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099177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36564" name="2adfef10-d736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8760116" name="2e91ac7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76884" name="2e91ac70-d736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51443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355123" name="3c9db660-d736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960085" name="3ffff43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95015" name="3ffff430-d736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316550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418542" name="bd8b6380-d736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287535" name="c2eaa9d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089591" name="c2eaa9d0-d736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870146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450548" name="467f5b10-d737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631322" name="4b5c03e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401096" name="4b5c03e0-d737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928762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716826" name="effdb4c0-d737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194146" name="0e0897f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537056" name="0e0897f0-d738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073063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19362" name="365ab4e0-d738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144497" name="86b737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880454" name="86b73760-d738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5706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818821" name="c43cba60-d738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075976" name="c8718a7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974973" name="c8718a70-d738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128425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976994" name="d5f48e40-d738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68556" name="da05348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14679" name="da053480-d738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294891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590083" name="ea35fdc0-d739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388509" name="f051682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528120" name="f0516820-d739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076862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432328" name="01c10f70-d73a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8337" name="06da732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842184" name="06da7320-d73a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Bodenschüttung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137125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350514" name="a8afe4a0-d73a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929696" name="ada804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147284" name="ada804b0-d73a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851248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69582" name="50f37460-d73b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261960" name="5508d59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70658" name="5508d590-d73b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954739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310203" name="772c0020-d73b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07953" name="7c4515b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83695" name="7c4515b0-d73b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799449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7962" name="41e917d0-d73c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087739" name="47aa2d3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992040" name="47aa2d30-d73c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226129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492882" name="a976d6c0-d73d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680499" name="ae57773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491521" name="ae577730-d73d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506598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542077" name="4562ea60-d73e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67157" name="4af2dda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681716" name="4af2dda0-d73e-11f0-a98b-615e6b13120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Wasserrohr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462764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945843" name="c0c6e5d0-d73e-11f0-a98b-615e6b1312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110283" name="c74a39c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933273" name="c74a39c0-d73e-11f0-a98b-615e6b13120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23606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826353" name="41a6fe60-d73f-11f0-a98b-615e6b13120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689971" name="484d43a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412766" name="484d43a0-d73f-11f0-a98b-615e6b13120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772709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74437" name="5941ee90-d73f-11f0-a98b-615e6b13120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285598" name="5e92b5f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606820" name="5e92b5f0-d73f-11f0-a98b-615e6b13120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364731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564312" name="679b5530-d73f-11f0-a98b-615e6b13120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355221" name="6c53fb4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973943" name="6c53fb40-d73f-11f0-a98b-615e6b13120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3072782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14808" name="cf8c8650-d73f-11f0-a98b-615e6b13120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292215" name="d6a7d48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063719" name="d6a7d480-d73f-11f0-a98b-615e6b13120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932151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919937" name="0769ac10-d740-11f0-a98b-615e6b1312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263389" name="0c166b4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322887" name="0c166b40-d740-11f0-a98b-615e6b1312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008874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510024" name="2ca22cf0-d740-11f0-a98b-615e6b13120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992670" name="30b67cb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131778" name="30b67cb0-d740-11f0-a98b-615e6b1312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201216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14020" name="cdfaf460-d740-11f0-a98b-615e6b13120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954414" name="d4b0a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214869" name="d4b0a2f0-d740-11f0-a98b-615e6b13120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56240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623033" name="e63de460-d740-11f0-a98b-615e6b13120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072673" name="eaa499e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65484" name="eaa499e0-d740-11f0-a98b-615e6b13120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460061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632354" name="4302fa00-d741-11f0-a98b-615e6b13120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908366" name="4894c2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442269" name="4894c200-d741-11f0-a98b-615e6b13120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476681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772282" name="9ef02630-d741-11f0-a98b-615e6b13120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794894" name="a4435e9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932603" name="a4435e90-d741-11f0-a98b-615e6b13120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356135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590024" name="db562f70-d741-11f0-a98b-615e6b13120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019300" name="e15670b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93592" name="e15670b0-d741-11f0-a98b-615e6b1312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886733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78341" name="38080b30-d742-11f0-a98b-615e6b13120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829430" name="3d1e61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973531" name="3d1e61a0-d742-11f0-a98b-615e6b13120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585608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34218" name="ddac10e0-d742-11f0-a98b-615e6b13120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364089" name="e4f9448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50137" name="e4f94480-d742-11f0-a98b-615e6b131203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217610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94618" name="f321fe30-d742-11f0-a98b-615e6b13120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273260" name="f8273d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90483" name="f8273da0-d742-11f0-a98b-615e6b131203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699838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25066" name="79fa41b0-d743-11f0-a98b-615e6b13120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705467" name="96ce79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78636" name="96ce79a0-d743-11f0-a98b-615e6b13120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06044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73545" name="c99967a0-d743-11f0-a98b-615e6b131203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36291" name="ce95f48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582662" name="ce95f480-d743-11f0-a98b-615e6b1312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