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4622525" name="fc2fbea0-d994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0101745" name="fc2fbea0-d994-11f0-8b12-e9f5d575c63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7199254" name="2e2e830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2935125" name="2e2e8300-d995-11f0-8b12-e9f5d575c63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Spielzimmer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4935247" name="77ad83a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5384575" name="77ad83a0-d995-11f0-8b12-e9f5d575c63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0681596" name="7dbd2e3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7588347" name="7dbd2e30-d995-11f0-8b12-e9f5d575c63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Spielzimmer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7671405" name="aace0bb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2757852" name="aace0bb0-d995-11f0-8b12-e9f5d575c63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3344660" name="aee1e64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0776477" name="aee1e640-d995-11f0-8b12-e9f5d575c63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Spielzimmer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Febsterrahmen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Anschkagkitt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851590" name="d91a014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4669419" name="d91a0140-d995-11f0-8b12-e9f5d575c63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1477256" name="de8d6bd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8172097" name="de8d6bd0-d995-11f0-8b12-e9f5d575c63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7102010" name="a6f1ed80-d996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1111137" name="a6f1ed80-d996-11f0-8b12-e9f5d575c63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8358681" name="af9a4450-d996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5064637" name="af9a4450-d996-11f0-8b12-e9f5d575c63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1793321" name="04132ce0-d997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158828" name="04132ce0-d997-11f0-8b12-e9f5d575c63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0660156" name="0de2c5a0-d997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9031859" name="0de2c5a0-d997-11f0-8b12-e9f5d575c63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4496103" name="fba66300-d997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0083073" name="fba66300-d997-11f0-8b12-e9f5d575c63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6211550" name="010dbfa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5533355" name="010dbfa0-d998-11f0-8b12-e9f5d575c63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EG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3038987" name="44b3b61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8638849" name="44b3b610-d998-11f0-8b12-e9f5d575c63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333705" name="4a94d69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7791051" name="4a94d690-d998-11f0-8b12-e9f5d575c63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3987174" name="aa67a16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982855" name="aa67a160-d998-11f0-8b12-e9f5d575c63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0884126" name="aefcb9e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3974965" name="aefcb9e0-d998-11f0-8b12-e9f5d575c63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1286225" name="2255aff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9233552" name="2255aff0-d999-11f0-8b12-e9f5d575c63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1543554" name="2615500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9745789" name="26155000-d999-11f0-8b12-e9f5d575c63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498464" name="710804e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42855" name="710804e0-d999-11f0-8b12-e9f5d575c63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9400406" name="745e82e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6276934" name="745e82e0-d999-11f0-8b12-e9f5d575c63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5247923" name="82c9eae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555757" name="82c9eae0-d999-11f0-8b12-e9f5d575c63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7240990" name="889a1b7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0931704" name="889a1b70-d999-11f0-8b12-e9f5d575c63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0450346" name="fc1ce0a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3993570" name="fc1ce0a0-d999-11f0-8b12-e9f5d575c63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6001795" name="0015b92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8615839" name="0015b920-d99a-11f0-8b12-e9f5d575c63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2448696" name="0d342ec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6661906" name="0d342ec0-d99a-11f0-8b12-e9f5d575c63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0263283" name="125e826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8528611" name="125e8260-d99a-11f0-8b12-e9f5d575c63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2151697" name="76bf60d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4285823" name="76bf60d0-d99a-11f0-8b12-e9f5d575c63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1964006" name="7c414a5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3179808" name="7c414a50-d99a-11f0-8b12-e9f5d575c63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3231741" name="d780e680-d99c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9886630" name="d780e680-d99c-11f0-8b12-e9f5d575c63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9232572" name="de50d3d0-d99c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256289" name="de50d3d0-d99c-11f0-8b12-e9f5d575c639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3481999" name="ebb9bff0-d99c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79953" name="ebb9bff0-d99c-11f0-8b12-e9f5d575c639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4513858" name="f04f74b0-d99c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290878" name="f04f74b0-d99c-11f0-8b12-e9f5d575c639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7175406" name="29f7bd80-d99d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2551353" name="29f7bd80-d99d-11f0-8b12-e9f5d575c639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6598100" name="2d47d2e0-d99d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9095183" name="2d47d2e0-d99d-11f0-8b12-e9f5d575c639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Apfelweg 2, 8404 Winterthur</w:t>
          </w:r>
        </w:p>
        <w:p>
          <w:pPr>
            <w:spacing w:before="0" w:after="0"/>
          </w:pPr>
          <w:r>
            <w:t>635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footer.xml" Type="http://schemas.openxmlformats.org/officeDocument/2006/relationships/footer" Id="rId4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