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7415367" name="4195989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9400135" name="41959890-ce94-11f0-908a-dfb97747e97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3649305" name="4bdea71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4877935" name="4bdea710-ce94-11f0-908a-dfb97747e97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2006191" name="5a6add8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250066" name="5a6add80-ce94-11f0-908a-dfb97747e979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2817180" name="624201a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328999" name="624201a0-ce94-11f0-908a-dfb97747e97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7333242" name="7a5d938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9077689" name="7a5d9380-ce94-11f0-908a-dfb97747e97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2526321" name="8148f81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6895352" name="8148f810-ce94-11f0-908a-dfb97747e97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EG-UG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9451727" name="b9bcdf9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6328476" name="b9bcdf90-ce94-11f0-908a-dfb97747e979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7808031" name="bdfe80e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9184787" name="bdfe80e0-ce94-11f0-908a-dfb97747e97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EG-UG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458946" name="059ab7c0-ce95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4254839" name="059ab7c0-ce95-11f0-908a-dfb97747e979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2941153" name="09f2c740-ce95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0701157" name="09f2c740-ce95-11f0-908a-dfb97747e979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EG-UG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3841379" name="703759d0-ce95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2038607" name="703759d0-ce95-11f0-908a-dfb97747e97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1731201" name="74cb60e0-ce95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3481363" name="74cb60e0-ce95-11f0-908a-dfb97747e979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Schlafzimner / 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1377136" name="25ae46c0-ce96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9598711" name="25ae46c0-ce96-11f0-908a-dfb97747e979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96609248" name="29666cc0-ce96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101651" name="29666cc0-ce96-11f0-908a-dfb97747e979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2047402" name="917203b0-ce96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2068991" name="917203b0-ce96-11f0-908a-dfb97747e97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7209107" name="96bb29f0-ce96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7081766" name="96bb29f0-ce96-11f0-908a-dfb97747e979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7384005" name="37a52a0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0093114" name="37a52a00-ce97-11f0-908a-dfb97747e979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7094568" name="3dbaa0f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488438" name="3dbaa0f0-ce97-11f0-908a-dfb97747e979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6660216" name="494ef42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1910763" name="494ef420-ce97-11f0-908a-dfb97747e979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7023238" name="4e1dba4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0922951" name="4e1dba40-ce97-11f0-908a-dfb97747e979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4910389" name="57db2a9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591564" name="57db2a90-ce97-11f0-908a-dfb97747e979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6761074" name="5e3a2da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7682013" name="5e3a2da0-ce97-11f0-908a-dfb97747e97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7018355" name="66507da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2282042" name="66507da0-ce97-11f0-908a-dfb97747e979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5548974" name="6a3fb93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5696875" name="6a3fb930-ce97-11f0-908a-dfb97747e979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Schlafzimmer </w:t>
            </w:r>
          </w:p>
          <w:p>
            <w:pPr>
              <w:spacing w:before="0" w:after="0"/>
            </w:pPr>
            <w:r>
              <w:t>EG 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7244710" name="36b9ea3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8712128" name="36b9ea30-ce98-11f0-908a-dfb97747e979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9327676" name="3bd570c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1626675" name="3bd570c0-ce98-11f0-908a-dfb97747e979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4521296" name="4a19c8c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891966" name="4a19c8c0-ce98-11f0-908a-dfb97747e979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4260800" name="532af38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6863039" name="532af380-ce98-11f0-908a-dfb97747e979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7134129" name="5ecb7bb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9011189" name="5ecb7bb0-ce98-11f0-908a-dfb97747e979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8550787" name="663d4e5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1456570" name="663d4e50-ce98-11f0-908a-dfb97747e979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929242" name="a1ab02f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4620594" name="a1ab02f0-ce9a-11f0-908a-dfb97747e979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3843604" name="a67227f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1428587" name="a67227f0-ce9a-11f0-908a-dfb97747e979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7848544" name="b17e5f6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7488469" name="b17e5f60-ce9a-11f0-908a-dfb97747e979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3258248" name="b614b06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5481167" name="b614b060-ce9a-11f0-908a-dfb97747e979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0095339" name="c59be8a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5400189" name="c59be8a0-ce9a-11f0-908a-dfb97747e979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9377891" name="ccc0d3c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6006355" name="ccc0d3c0-ce9a-11f0-908a-dfb97747e979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5527662" name="f0453c0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0434771" name="f0453c00-ce9a-11f0-908a-dfb97747e979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1019791" name="f4ffb6d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4524459" name="f4ffb6d0-ce9a-11f0-908a-dfb97747e979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9059505" name="015c3c00-ce9b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551279" name="015c3c00-ce9b-11f0-908a-dfb97747e979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4710153" name="0676d830-ce9b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0982098" name="0676d830-ce9b-11f0-908a-dfb97747e979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462922" name="5a217ed0-ce9c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7514218" name="5a217ed0-ce9c-11f0-908a-dfb97747e979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2195227" name="a871449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4012702" name="a8714490-cea0-11f0-908a-dfb97747e979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7090922" name="6ee7cb30-ce9c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3308161" name="6ee7cb30-ce9c-11f0-908a-dfb97747e979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3618883" name="b1f68de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8432255" name="b1f68de0-cea0-11f0-908a-dfb97747e979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3073427" name="ce445490-ce9c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4696930" name="ce445490-ce9c-11f0-908a-dfb97747e979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8835123" name="c76e4ff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7082068" name="c76e4ff0-cea0-11f0-908a-dfb97747e979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Gartenhaus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9367015" name="0a077c3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8534167" name="0a077c30-ce9f-11f0-908a-dfb97747e979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062002" name="1383289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5653737" name="13832890-ce9f-11f0-908a-dfb97747e979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Gartenhaus / Sitzplatz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2741301"/>
                  <wp:effectExtent l="0" t="0" r="0" b="0"/>
                  <wp:docPr id="2029024604" name="9fbf0d4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6787084" name="9fbf0d40-cea1-11f0-908a-dfb97747e979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2741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2741301"/>
                  <wp:effectExtent l="0" t="0" r="0" b="0"/>
                  <wp:docPr id="2013036832" name="a190e71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7150609" name="a190e710-cea1-11f0-908a-dfb97747e979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2741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Gartenhaus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/ 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5747340" name="4be6bc6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9660734" name="4be6bc60-ce9f-11f0-908a-dfb97747e979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1628886" name="5129ef3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1732061" name="5129ef30-ce9f-11f0-908a-dfb97747e979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6001769" name="23ba0c5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8395010" name="23ba0c50-cea0-11f0-908a-dfb97747e979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7339308" name="27a0e37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7214454" name="27a0e370-cea0-11f0-908a-dfb97747e979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Fensterkitt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Fensterkitt  </w:t>
            </w:r>
          </w:p>
          <w:p>
            <w:pPr>
              <w:spacing w:before="0" w:after="0"/>
            </w:pPr>
            <w:r>
              <w:t>Fensterflügel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9935630" name="fe1825d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8856560" name="fe1825d0-cea0-11f0-908a-dfb97747e979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4027348" name="0220409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14972" name="02204090-cea1-11f0-908a-dfb97747e979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>UG -DG </w:t>
            </w:r>
          </w:p>
          <w:p>
            <w:pPr>
              <w:spacing w:before="0" w:after="0"/>
            </w:pPr>
            <w:r>
              <w:t>Anschlagkitt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Anschlagkitt </w:t>
            </w:r>
          </w:p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950512" name="173c9c3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2521194" name="173c9c30-cea1-11f0-908a-dfb97747e979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5311459" name="1b1a99b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1474107" name="1b1a99b0-cea1-11f0-908a-dfb97747e979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Gartenhaus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5285811" name="07a72130-cea3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0101068" name="07a72130-cea3-11f0-908a-dfb97747e979.jpg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4225968" name="0c250830-cea3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4405287" name="0c250830-cea3-11f0-908a-dfb97747e979.jpg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Hömelstrasse 12, 8636 Wald</w:t>
          </w:r>
        </w:p>
        <w:p>
          <w:pPr>
            <w:spacing w:before="0" w:after="0"/>
          </w:pPr>
          <w:r>
            <w:t>588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media/document_image_rId62.jpeg" Type="http://schemas.openxmlformats.org/officeDocument/2006/relationships/image" Id="rId62"/>
    <Relationship Target="media/document_image_rId63.jpeg" Type="http://schemas.openxmlformats.org/officeDocument/2006/relationships/image" Id="rId63"/>
    <Relationship Target="footer.xml" Type="http://schemas.openxmlformats.org/officeDocument/2006/relationships/footer" Id="rId6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