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249712" name="2a468f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206758" name="2a468f70-d04a-11f0-9c7f-e957fb93339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5500894" name="2f3fc0f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78659" name="2f3fc0f0-d04a-11f0-9c7f-e957fb93339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1476343" name="af72f7b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903810" name="af72f7b0-d04a-11f0-9c7f-e957fb93339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9993319" name="b8f4978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265921" name="b8f49780-d04a-11f0-9c7f-e957fb93339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0125350" name="d8e4675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042917" name="d8e46750-d04a-11f0-9c7f-e957fb93339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120643" name="dde190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135279" name="dde19070-d04a-11f0-9c7f-e957fb93339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1006424" name="ccf9251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0184365" name="ccf92510-d04b-11f0-9c7f-e957fb93339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6852391" name="da39538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885182" name="da395380-d04b-11f0-9c7f-e957fb93339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6248685" name="f0caea0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705570" name="f0caea00-d04b-11f0-9c7f-e957fb93339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753379" name="f6cdea6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751611" name="f6cdea60-d04b-11f0-9c7f-e957fb93339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4674430" name="91f1616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603911" name="91f16160-d04d-11f0-9c7f-e957fb93339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261412" name="971db0d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550641" name="971db0d0-d04d-11f0-9c7f-e957fb93339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8777258" name="b62d0bb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830467" name="b62d0bb0-d04d-11f0-9c7f-e957fb93339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5816274" name="c01e363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424860" name="c01e3630-d04d-11f0-9c7f-e957fb93339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1342095" name="0361e86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017575" name="0361e860-d04e-11f0-9c7f-e957fb93339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3443865" name="0a1ec2e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897093" name="0a1ec2e0-d04e-11f0-9c7f-e957fb93339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209493" name="28ec32c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638364" name="28ec32c0-d04e-11f0-9c7f-e957fb93339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3799686" name="2dafae4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4704895" name="2dafae40-d04e-11f0-9c7f-e957fb93339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0556004" name="5f732c7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8328426" name="5f732c70-d050-11f0-9c7f-e957fb93339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0449479" name="6831ca6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514620" name="6831ca60-d050-11f0-9c7f-e957fb93339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5789750" name="779eeaf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7035559" name="779eeaf0-d050-11f0-9c7f-e957fb93339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6909397" name="9091ca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869644" name="9091ca00-d050-11f0-9c7f-e957fb93339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1860294" name="9a9544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9028794" name="9a954400-d050-11f0-9c7f-e957fb93339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1094061" name="9ef087d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548980" name="9ef087d0-d050-11f0-9c7f-e957fb93339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738216" name="a807f42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98507" name="a807f420-d050-11f0-9c7f-e957fb93339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2212281" name="ac064ae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239463" name="ac064ae0-d050-11f0-9c7f-e957fb93339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7427890" name="3152220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348617" name="31522200-d051-11f0-9c7f-e957fb93339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2592974" name="363d49c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557411" name="363d49c0-d051-11f0-9c7f-e957fb93339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4293720" name="3fecb05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279127" name="3fecb050-d051-11f0-9c7f-e957fb93339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8261071" name="46149dd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299499" name="46149dd0-d051-11f0-9c7f-e957fb93339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5338902" name="4f00b46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882388" name="4f00b460-d051-11f0-9c7f-e957fb93339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7366510" name="54305f3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603740" name="54305f30-d051-11f0-9c7f-e957fb93339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Sebastianstrasse 46, 9487 Nendeln</w:t>
          </w:r>
        </w:p>
        <w:p>
          <w:pPr>
            <w:spacing w:before="0" w:after="0"/>
          </w:pPr>
          <w:r>
            <w:t>615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