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7134327" name="419598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381060" name="41959890-ce94-11f0-908a-dfb97747e97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9881218" name="4bdea71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9937732" name="4bdea710-ce94-11f0-908a-dfb97747e97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7350283" name="5a6add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1390217" name="5a6add80-ce94-11f0-908a-dfb97747e97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9698664" name="624201a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5386543" name="624201a0-ce94-11f0-908a-dfb97747e97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7613270" name="7a5d93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097174" name="7a5d9380-ce94-11f0-908a-dfb97747e97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4244218" name="8148f81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104733" name="8148f810-ce94-11f0-908a-dfb97747e97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331238" name="b9bcdf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160442" name="b9bcdf90-ce94-11f0-908a-dfb97747e97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1930905" name="bdfe80e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027674" name="bdfe80e0-ce94-11f0-908a-dfb97747e97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5167508" name="059ab7c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264384" name="059ab7c0-ce95-11f0-908a-dfb97747e97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9945266" name="09f2c74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9594322" name="09f2c740-ce95-11f0-908a-dfb97747e97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9675029" name="703759d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2317913" name="703759d0-ce95-11f0-908a-dfb97747e9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3273639" name="74cb60e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9371464" name="74cb60e0-ce95-11f0-908a-dfb97747e97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Schlafzimner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0046128" name="25ae46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061159" name="25ae46c0-ce96-11f0-908a-dfb97747e97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0428110" name="29666c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3769839" name="29666cc0-ce96-11f0-908a-dfb97747e97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8376714" name="917203b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8824936" name="917203b0-ce96-11f0-908a-dfb97747e97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768402" name="96bb29f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487337" name="96bb29f0-ce96-11f0-908a-dfb97747e97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9148445" name="37a52a0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4917309" name="37a52a00-ce97-11f0-908a-dfb97747e97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3949239" name="3dbaa0f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315993" name="3dbaa0f0-ce97-11f0-908a-dfb97747e97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2876871" name="494ef42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9030" name="494ef420-ce97-11f0-908a-dfb97747e97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9038140" name="4e1dba4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710951" name="4e1dba40-ce97-11f0-908a-dfb97747e97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9314559" name="57db2a9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377405" name="57db2a90-ce97-11f0-908a-dfb97747e97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6186969" name="5e3a2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904527" name="5e3a2da0-ce97-11f0-908a-dfb97747e97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8722466" name="66507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435707" name="66507da0-ce97-11f0-908a-dfb97747e97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6276136" name="6a3fb93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5314918" name="6a3fb930-ce97-11f0-908a-dfb97747e97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</w:t>
            </w:r>
          </w:p>
          <w:p>
            <w:pPr>
              <w:spacing w:before="0" w:after="0"/>
            </w:pPr>
            <w:r>
              <w:t>EG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3246955" name="36b9ea3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0739114" name="36b9ea30-ce98-11f0-908a-dfb97747e97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9109600" name="3bd570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4443435" name="3bd570c0-ce98-11f0-908a-dfb97747e97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102274" name="4a19c8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6547673" name="4a19c8c0-ce98-11f0-908a-dfb97747e97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3434427" name="532af38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253894" name="532af380-ce98-11f0-908a-dfb97747e97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175403" name="5ecb7bb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077269" name="5ecb7bb0-ce98-11f0-908a-dfb97747e97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5197690" name="663d4e5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789152" name="663d4e50-ce98-11f0-908a-dfb97747e97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4030111" name="a1ab02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629914" name="a1ab02f0-ce9a-11f0-908a-dfb97747e97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8449791" name="a67227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253086" name="a67227f0-ce9a-11f0-908a-dfb97747e97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7349240" name="b17e5f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8057878" name="b17e5f60-ce9a-11f0-908a-dfb97747e97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9598231" name="b614b0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9697083" name="b614b060-ce9a-11f0-908a-dfb97747e97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5525317" name="c59be8a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475862" name="c59be8a0-ce9a-11f0-908a-dfb97747e97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3694043" name="ccc0d3c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542208" name="ccc0d3c0-ce9a-11f0-908a-dfb97747e97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7583805" name="f0453c0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8034512" name="f0453c00-ce9a-11f0-908a-dfb97747e979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997931" name="f4ffb6d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585827" name="f4ffb6d0-ce9a-11f0-908a-dfb97747e979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09265" name="015c3c0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1687436" name="015c3c00-ce9b-11f0-908a-dfb97747e979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3993435" name="0676d83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7346554" name="0676d830-ce9b-11f0-908a-dfb97747e979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2270426" name="5a217ed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059695" name="5a217ed0-ce9c-11f0-908a-dfb97747e979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8405482" name="a871449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5733530" name="a8714490-cea0-11f0-908a-dfb97747e979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653874" name="6ee7cb3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175269" name="6ee7cb30-ce9c-11f0-908a-dfb97747e979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0935533" name="b1f68de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284176" name="b1f68de0-cea0-11f0-908a-dfb97747e979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9659358" name="ce44549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224874" name="ce445490-ce9c-11f0-908a-dfb97747e979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3601035" name="c76e4ff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9929787" name="c76e4ff0-cea0-11f0-908a-dfb97747e979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Gartenhaus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074345" name="0a077c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4580662" name="0a077c30-ce9f-11f0-908a-dfb97747e979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3012129" name="1383289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1415236" name="13832890-ce9f-11f0-908a-dfb97747e979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/ Sitzplatz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1048814796" name="9fbf0d4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916355" name="9fbf0d40-cea1-11f0-908a-dfb97747e979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680457606" name="a190e71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0934460" name="a190e710-cea1-11f0-908a-dfb97747e979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/ 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3202696" name="4be6bc6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1864060" name="4be6bc60-ce9f-11f0-908a-dfb97747e979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8963560" name="5129ef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2822416" name="5129ef30-ce9f-11f0-908a-dfb97747e979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0193366" name="23ba0c5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6087875" name="23ba0c50-cea0-11f0-908a-dfb97747e979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9135573" name="27a0e37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424875" name="27a0e370-cea0-11f0-908a-dfb97747e979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Fensterkitt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Fensterkitt  </w:t>
            </w:r>
          </w:p>
          <w:p>
            <w:pPr>
              <w:spacing w:before="0" w:after="0"/>
            </w:pPr>
            <w:r>
              <w:t>Fensterflügel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1070262" name="fe1825d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5948319" name="fe1825d0-cea0-11f0-908a-dfb97747e979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7799638" name="0220409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9541737" name="02204090-cea1-11f0-908a-dfb97747e979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>UG -DG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2546469" name="173c9c3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7811393" name="173c9c30-cea1-11f0-908a-dfb97747e979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7263158" name="1b1a99b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176627" name="1b1a99b0-cea1-11f0-908a-dfb97747e979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8686250" name="07a721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847345" name="07a72130-cea3-11f0-908a-dfb97747e979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4814176" name="0c2508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015419" name="0c250830-cea3-11f0-908a-dfb97747e979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Hömelstrasse 12, 8636 Wald</w:t>
          </w:r>
        </w:p>
        <w:p>
          <w:pPr>
            <w:spacing w:before="0" w:after="0"/>
          </w:pPr>
          <w:r>
            <w:t>588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