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/ Dach </w:t>
            </w:r>
          </w:p>
          <w:p>
            <w:pPr>
              <w:spacing w:before="0" w:after="0"/>
            </w:pPr>
            <w:r>
              <w:t>OG- DG </w:t>
            </w:r>
          </w:p>
          <w:p>
            <w:pPr>
              <w:spacing w:before="0" w:after="0"/>
            </w:pPr>
            <w:r>
              <w:t>Wand / 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95370193" name="f1af6520-d020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9281850" name="f1af6520-d020-11f0-b75a-19b93bdc4440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79294278" name="f72f04b0-d020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4786483" name="f72f04b0-d020-11f0-b75a-19b93bdc4440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03322384" name="bf122bf0-d022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5181168" name="bf122bf0-d022-11f0-b75a-19b93bdc4440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11129150" name="c519c030-d022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3972717" name="c519c030-d022-11f0-b75a-19b93bdc4440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22582460" name="d33cd490-d022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6486454" name="d33cd490-d022-11f0-b75a-19b93bdc4440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44785964" name="dc298760-d022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4429238" name="dc298760-d022-11f0-b75a-19b93bdc4440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11564404" name="ec2441f0-d022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155206" name="ec2441f0-d022-11f0-b75a-19b93bdc4440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43268962" name="f15e7410-d022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0221276" name="f15e7410-d022-11f0-b75a-19b93bdc4440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65315078" name="fca73f50-d022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2432992" name="fca73f50-d022-11f0-b75a-19b93bdc4440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71764585" name="03251500-d023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7170642" name="03251500-d023-11f0-b75a-19b93bdc4440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62714246" name="dda360b0-d023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501875" name="dda360b0-d023-11f0-b75a-19b93bdc4440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74041702" name="e2a12610-d023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4579563" name="e2a12610-d023-11f0-b75a-19b93bdc4440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39683713" name="f0c01bc0-d023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644964" name="f0c01bc0-d023-11f0-b75a-19b93bdc4440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10633880" name="f7bbd400-d023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2002101" name="f7bbd400-d023-11f0-b75a-19b93bdc4440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26522444" name="04080580-d024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1879293" name="04080580-d024-11f0-b75a-19b93bdc4440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56966397" name="09b8a020-d024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3832816" name="09b8a020-d024-11f0-b75a-19b93bdc4440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Fensterflügel </w:t>
            </w:r>
          </w:p>
          <w:p>
            <w:pPr>
              <w:spacing w:before="0" w:after="0"/>
            </w:pPr>
            <w:r>
              <w:t>UG-OG </w:t>
            </w:r>
          </w:p>
          <w:p>
            <w:pPr>
              <w:spacing w:before="0" w:after="0"/>
            </w:pPr>
            <w:r>
              <w:t>Fensterkitt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Fensterkitt </w:t>
            </w:r>
          </w:p>
          <w:p>
            <w:pPr>
              <w:spacing w:before="0" w:after="0"/>
            </w:pPr>
            <w:r>
              <w:t>Fensterflügel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85607285" name="848febf0-d024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6965365" name="848febf0-d024-11f0-b75a-19b93bdc4440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58666260" name="8bc8d440-d024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9728170" name="8bc8d440-d024-11f0-b75a-19b93bdc4440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3351643" name="1552f150-d025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6375320" name="1552f150-d025-11f0-b75a-19b93bdc4440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17098686" name="1c62cdd0-d025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7301496" name="1c62cdd0-d025-11f0-b75a-19b93bdc4440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Hirschwiese 8, 8730 Uznach</w:t>
          </w:r>
        </w:p>
        <w:p>
          <w:pPr>
            <w:spacing w:before="0" w:after="0"/>
          </w:pPr>
          <w:r>
            <w:t>619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footer.xml" Type="http://schemas.openxmlformats.org/officeDocument/2006/relationships/footer" Id="rId2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