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(elastische) Bodenbeläge Kleber schwarz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612571" name="5f4bf920-d5a5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0724056" name="5f4bf920-d5a5-11f0-acad-676edea52ee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4553223" name="6679e4f0-d5a5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178756" name="6679e4f0-d5a5-11f0-acad-676edea52ee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031394" name="782a8ce0-d5a5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5459778" name="782a8ce0-d5a5-11f0-acad-676edea52ee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4839446" name="7bc40750-d5a5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4555878" name="7bc40750-d5a5-11f0-acad-676edea52ee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3780247" name="84d420a0-d5a5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2200564" name="84d420a0-d5a5-11f0-acad-676edea52ee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5446880" name="8ae551d0-d5a5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0865119" name="8ae551d0-d5a5-11f0-acad-676edea52ee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728019" name="ad798db0-d5a5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8383984" name="ad798db0-d5a5-11f0-acad-676edea52ee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7986569" name="b4215990-d5a5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7928246" name="b4215990-d5a5-11f0-acad-676edea52ee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(elastische) Bodenbeläge Kleber schwarz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9634772" name="6c208290-d5a7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3549575" name="6c208290-d5a7-11f0-acad-676edea52ee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3611888" name="72ab5090-d5a7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5408496" name="72ab5090-d5a7-11f0-acad-676edea52ee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1332209" name="7e2739c0-d5a7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9931553" name="7e2739c0-d5a7-11f0-acad-676edea52ee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291821" name="83394a70-d5a7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4593387" name="83394a70-d5a7-11f0-acad-676edea52ee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/ gross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 Kleber schwarz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8869607" name="93214050-d5a7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2741545" name="93214050-d5a7-11f0-acad-676edea52ee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8504761" name="9c0e4140-d5a7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0737755" name="9c0e4140-d5a7-11f0-acad-676edea52ee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/ gross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252305" name="ad1a92e0-d5a7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0416535" name="ad1a92e0-d5a7-11f0-acad-676edea52ee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5941037" name="b542bd30-d5a7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167326" name="b542bd30-d5a7-11f0-acad-676edea52ee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/ klein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(elastische) Bodenbeläge Kleber schwarz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7494070" name="cd2da220-d5a7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0520091" name="cd2da220-d5a7-11f0-acad-676edea52ee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7979555" name="d36b88a0-d5a7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831933" name="d36b88a0-d5a7-11f0-acad-676edea52ee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Bodenbeläge Kleber schwarz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9633597" name="e5d9b430-d5a7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0113251" name="e5d9b430-d5a7-11f0-acad-676edea52ee5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2378169" name="eb47c790-d5a7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6623553" name="eb47c790-d5a7-11f0-acad-676edea52ee5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0630395" name="fdfa9d40-d5a7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8913161" name="fdfa9d40-d5a7-11f0-acad-676edea52ee5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8687412" name="03a4cf40-d5a8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8416944" name="03a4cf40-d5a8-11f0-acad-676edea52ee5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0074349" name="123e9a40-d5a8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6258844" name="123e9a40-d5a8-11f0-acad-676edea52ee5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6160960" name="17c16e20-d5a8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987811" name="17c16e20-d5a8-11f0-acad-676edea52ee5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0059265" name="23b3bfd0-d5a8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9650506" name="23b3bfd0-d5a8-11f0-acad-676edea52ee5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4005461" name="28839760-d5a8-11f0-acad-676edea52e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2581125" name="28839760-d5a8-11f0-acad-676edea52ee5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Rishaldenweg 21, 4852 Rothrist</w:t>
          </w:r>
        </w:p>
        <w:p>
          <w:pPr>
            <w:spacing w:before="0" w:after="0"/>
          </w:pPr>
          <w:r>
            <w:t>624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footer.xml" Type="http://schemas.openxmlformats.org/officeDocument/2006/relationships/footer" Id="rId3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