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6797590" name="7668693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9419700" name="76686930-cade-11f0-a272-11a42cc6b89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9314426" name="7bdfa450-cade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2963588" name="7bdfa450-cade-11f0-a272-11a42cc6b89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2795602" name="6ddfd9f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004964" name="6ddfd9f0-cadf-11f0-a272-11a42cc6b89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5281934" name="72215430-cadf-11f0-a272-11a42cc6b89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6917842" name="72215430-cadf-11f0-a272-11a42cc6b89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7597461" name="24624c4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870266" name="24624c40-d41c-11f0-b5eb-79c6a036311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5056164" name="297806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1178262" name="29780670-d41c-11f0-b5eb-79c6a036311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7093363" name="3c8d477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5846854" name="3c8d4770-d41c-11f0-b5eb-79c6a036311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6286149" name="4111be2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482116" name="4111be20-d41c-11f0-b5eb-79c6a036311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9559881" name="4aea579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6717432" name="4aea5790-d41c-11f0-b5eb-79c6a036311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1814581" name="4f24ccf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0502918" name="4f24ccf0-d41c-11f0-b5eb-79c6a036311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6418990" name="76f0a2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3399855" name="76f0a2e0-d41c-11f0-b5eb-79c6a036311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4533819" name="7a8429e0-d41c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404114" name="7a8429e0-d41c-11f0-b5eb-79c6a03631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4932233" name="faea621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9424416" name="faea6210-d41d-11f0-b5eb-79c6a036311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2800385" name="ff254ca0-d41d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0750756" name="ff254ca0-d41d-11f0-b5eb-79c6a036311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8845372" name="8f22fe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267999" name="8f22fed0-d421-11f0-b5eb-79c6a036311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5866257" name="9308c48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0721821" name="9308c480-d421-11f0-b5eb-79c6a036311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0187262" name="80d5fba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6515149" name="80d5fba0-d41e-11f0-b5eb-79c6a036311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951935" name="85bd52d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0621112" name="85bd52d0-d41e-11f0-b5eb-79c6a036311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6662983" name="fe5becb0-d41e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0688159" name="fe5becb0-d41e-11f0-b5eb-79c6a036311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7965222" name="03297a5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5641189" name="03297a50-d41f-11f0-b5eb-79c6a036311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6310116" name="929924b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776902" name="929924b0-d41f-11f0-b5eb-79c6a036311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1243402" name="9801b9d0-d41f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654660" name="9801b9d0-d41f-11f0-b5eb-79c6a036311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1977642" name="3010a86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8142464" name="3010a860-d422-11f0-b5eb-79c6a036311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036829" name="313595d0-d421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571263" name="313595d0-d421-11f0-b5eb-79c6a0363110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4636103" name="598e25f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3863995" name="598e25f0-d422-11f0-b5eb-79c6a036311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175133" name="5d2bbf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094852" name="5d2bbf10-d422-11f0-b5eb-79c6a036311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2539060" name="79d7395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7199393" name="79d73950-d422-11f0-b5eb-79c6a0363110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9000282" name="7e9a8dc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5578078" name="7e9a8dc0-d422-11f0-b5eb-79c6a0363110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220615" name="8e3f12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695813" name="8e3f1200-d422-11f0-b5eb-79c6a0363110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3203221" name="92b0c40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096623" name="92b0c400-d422-11f0-b5eb-79c6a0363110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1439076" name="a22f22a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18248" name="a22f22a0-d422-11f0-b5eb-79c6a0363110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6098756" name="a66ea110-d422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9304268" name="a66ea110-d422-11f0-b5eb-79c6a0363110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Ambau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5787219" name="f0fafd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7951719" name="f0fafd90-d423-11f0-b5eb-79c6a0363110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0034547" name="faac11d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4594165" name="faac11d0-d423-11f0-b5eb-79c6a0363110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7128494" name="300c29a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0872901" name="300c29a0-d424-11f0-b5eb-79c6a0363110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8425348" name="33d3e000-d424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891119" name="33d3e000-d424-11f0-b5eb-79c6a0363110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0237553" name="43cce9a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5846033" name="43cce9a0-d4e4-11f0-a704-cdcbba37220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3089687" name="481a4ac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126080" name="481a4ac0-d4e4-11f0-a704-cdcbba37220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1118644" name="55dc0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4623860" name="55dc0540-d4e4-11f0-a704-cdcbba37220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7135364" name="5bcf7540-d4e4-11f0-a704-cdcbba3722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644231" name="5bcf7540-d4e4-11f0-a704-cdcbba37220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5374452" name="205d3a9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033753" name="205d3a90-d423-11f0-b5eb-79c6a0363110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8342917" name="23674640-d423-11f0-b5eb-79c6a036311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9810229" name="23674640-d423-11f0-b5eb-79c6a0363110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Im Rebacker 4, 8590 Romanshorn</w:t>
          </w:r>
        </w:p>
        <w:p>
          <w:pPr>
            <w:spacing w:before="0" w:after="0"/>
          </w:pPr>
          <w:r>
            <w:t>610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footer.xml" Type="http://schemas.openxmlformats.org/officeDocument/2006/relationships/footer" Id="rId4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