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Aussen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249060" name="e083cc90-d40e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2294892" name="e083cc90-d40e-11f0-aeb1-ebdc2ba506c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3666295" name="ef6e4fa0-d40e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0372662" name="ef6e4fa0-d40e-11f0-aeb1-ebdc2ba506c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Dach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Dachpappe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9188420" name="67ff7c0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8661144" name="67ff7c00-d40f-11f0-aeb1-ebdc2ba506c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7519043" name="770f887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2786946" name="770f8870-d40f-11f0-aeb1-ebdc2ba506c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Dachpappe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1019446" name="b01b6a3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3922830" name="b01b6a30-d40f-11f0-aeb1-ebdc2ba506c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8874480" name="bc10c92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7672221" name="bc10c920-d40f-11f0-aeb1-ebdc2ba506c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PAK: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0785544" name="907cb5b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732199" name="907cb5b0-d411-11f0-aeb1-ebdc2ba506c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1888488" name="dc9c9ff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8745592" name="dc9c9ff0-d411-11f0-aeb1-ebdc2ba506c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Teppich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2855114" name="65a9ebe0-d412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2900494" name="65a9ebe0-d412-11f0-aeb1-ebdc2ba506c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4932830" name="7a7df3e0-d412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9216766" name="7a7df3e0-d412-11f0-aeb1-ebdc2ba506c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7821794" name="8ab0b8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2700399" name="8ab0b8f0-d413-11f0-aeb1-ebdc2ba506c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6086319" name="900b927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5776325" name="900b9270-d413-11f0-aeb1-ebdc2ba506c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166653" name="cf7342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532478" name="cf7342f0-d413-11f0-aeb1-ebdc2ba506c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5131108" name="d4cf06d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4375791" name="d4cf06d0-d413-11f0-aeb1-ebdc2ba506c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Treppe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8240160" name="1f2aabd0-d414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7002976" name="1f2aabd0-d414-11f0-aeb1-ebdc2ba506c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1155924" name="23d93fc0-d414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8905891" name="23d93fc0-d414-11f0-aeb1-ebdc2ba506c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5361821" name="7858747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2536442" name="78587470-d415-11f0-aeb1-ebdc2ba506c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5498343" name="80ac42a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2513699" name="80ac42a0-d415-11f0-aeb1-ebdc2ba506c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9348000" name="aca9b45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4557589" name="aca9b450-d415-11f0-aeb1-ebdc2ba506cf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1914997" name="b3a174f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0610187" name="b3a174f0-d415-11f0-aeb1-ebdc2ba506c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0308009" name="d8f68910-d416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442283" name="d8f68910-d416-11f0-aeb1-ebdc2ba506cf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1511116" name="e03ae310-d416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0186021" name="e03ae310-d416-11f0-aeb1-ebdc2ba506cf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7013140" name="5c3b1e80-d417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1031761" name="5c3b1e80-d417-11f0-aeb1-ebdc2ba506c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7287376" name="6357a530-d417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5840619" name="6357a530-d417-11f0-aeb1-ebdc2ba506cf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3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9325588" name="bd91adb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0874944" name="bd91adb0-d418-11f0-aeb1-ebdc2ba506cf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9302589" name="c4b9a61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1172506" name="c4b9a610-d418-11f0-aeb1-ebdc2ba506cf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3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8684606" name="ff28c15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9055873" name="ff28c150-d418-11f0-aeb1-ebdc2ba506cf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6363273" name="07051590-d419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3031407" name="07051590-d419-11f0-aeb1-ebdc2ba506cf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487</w:t>
          </w:r>
        </w:p>
        <w:p>
          <w:pPr>
            <w:spacing w:before="0" w:after="0"/>
          </w:pPr>
          <w:r>
            <w:t>DN 487 Landwasserstrasse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