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6209855" name="83397fa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9658659" name="83397fa0-cc32-11f0-8c2e-cb439f97502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6115" name="87b51cb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1940840" name="87b51cb0-cc32-11f0-8c2e-cb439f97502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5998579" name="a2d981c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9638600" name="a2d981c0-cc32-11f0-8c2e-cb439f97502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8865138" name="a8bc01d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6403871" name="a8bc01d0-cc32-11f0-8c2e-cb439f97502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2456066" name="bd8f1f7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884659" name="bd8f1f70-cc32-11f0-8c2e-cb439f97502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0549680" name="c3754900-cc32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9568256" name="c3754900-cc32-11f0-8c2e-cb439f97502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9614231" name="5616d26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983970" name="5616d260-cc33-11f0-8c2e-cb439f97502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6489100" name="5cc52df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601684" name="5cc52df0-cc33-11f0-8c2e-cb439f97502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7225809" name="d316ca9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3380850" name="d316ca90-cc33-11f0-8c2e-cb439f97502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6448682" name="d6c24660-cc33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7134006" name="d6c24660-cc33-11f0-8c2e-cb439f97502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4314359" name="372d5990-cc34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9621992" name="372d5990-cc34-11f0-8c2e-cb439f97502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7386112" name="3f8aebc0-cc34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4627050" name="3f8aebc0-cc34-11f0-8c2e-cb439f97502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0828490" name="30dfd0c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601054" name="30dfd0c0-cc36-11f0-8c2e-cb439f97502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6787181" name="371e2c7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3013847" name="371e2c70-cc36-11f0-8c2e-cb439f97502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2847219" name="6df728a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997576" name="6df728a0-cc36-11f0-8c2e-cb439f97502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299587" name="7807c20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1275810" name="7807c200-cc36-11f0-8c2e-cb439f97502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9906460" name="960585d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3603746" name="960585d0-cc36-11f0-8c2e-cb439f97502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49132773" name="9aaee9a0-cc36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5562345" name="9aaee9a0-cc36-11f0-8c2e-cb439f97502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1655067" name="0142d4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8259384" name="0142d4b0-cc37-11f0-8c2e-cb439f97502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7792716" name="055528a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9120665" name="055528a0-cc37-11f0-8c2e-cb439f97502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0704456" name="123535b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8984529" name="123535b0-cc37-11f0-8c2e-cb439f97502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5401636" name="17a4a8a0-cc37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9378925" name="17a4a8a0-cc37-11f0-8c2e-cb439f97502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9240431" name="6d0a6cc0-cc38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7835641" name="6d0a6cc0-cc38-11f0-8c2e-cb439f97502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4847955" name="72f948e0-cc38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642435" name="72f948e0-cc38-11f0-8c2e-cb439f97502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9567841" name="615025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7815210" name="61502590-cc39-11f0-8c2e-cb439f97502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2559769" name="65c5f64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255068" name="65c5f640-cc39-11f0-8c2e-cb439f97502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2832549" name="b050c19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8409238" name="b050c190-cc39-11f0-8c2e-cb439f97502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11087890" name="b40230d0-cc39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3060464" name="b40230d0-cc39-11f0-8c2e-cb439f97502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5922764" name="69d8f10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0599060" name="69d8f100-cc3a-11f0-8c2e-cb439f97502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8284889" name="72d02b20-cc3a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7328556" name="72d02b20-cc3a-11f0-8c2e-cb439f97502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0039650" name="43b0ea9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9289508" name="43b0ea90-cc3b-11f0-8c2e-cb439f97502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504071" name="5ffb591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5444746" name="5ffb5910-cc3b-11f0-8c2e-cb439f97502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2181120" name="7058cd1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0245152" name="7058cd10-cc3b-11f0-8c2e-cb439f97502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2280281" name="7796223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68874" name="77962230-cc3b-11f0-8c2e-cb439f97502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3917055" name="824e1f2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4750722" name="824e1f20-cc3b-11f0-8c2e-cb439f97502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77263" name="87a2de2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5417426" name="87a2de20-cc3b-11f0-8c2e-cb439f97502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/ 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8926279" name="d41c0bf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349260" name="d41c0bf0-cc3b-11f0-8c2e-cb439f97502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1237169" name="d9549060-cc3b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1521183" name="d9549060-cc3b-11f0-8c2e-cb439f97502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Wohnzimner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8193605" name="2eb9fbd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604376" name="2eb9fbd0-cc3c-11f0-8c2e-cb439f97502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1084748" name="320e08d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3146471" name="320e08d0-cc3c-11f0-8c2e-cb439f97502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/ 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7862523" name="91dbf1a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1572412" name="91dbf1a0-cc3c-11f0-8c2e-cb439f975022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8785626" name="98d279c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452045" name="98d279c0-cc3c-11f0-8c2e-cb439f975022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9935793" name="d926ad2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6100633" name="d926ad20-cc3c-11f0-8c2e-cb439f975022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9264928" name="dee79b70-cc3c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6049856" name="dee79b70-cc3c-11f0-8c2e-cb439f975022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7585993" name="97adda7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794369" name="97adda70-cc3d-11f0-8c2e-cb439f975022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4195440" name="9f4cb08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17553" name="9f4cb080-cc3d-11f0-8c2e-cb439f975022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Sockel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7727792" name="b3d8b30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6200002" name="b3d8b300-cc3d-11f0-8c2e-cb439f975022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4734063" name="b96cc4f0-cc3d-11f0-8c2e-cb439f97502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628783" name="b96cc4f0-cc3d-11f0-8c2e-cb439f975022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Büelstrasse 4, 9430 St. Margrethen</w:t>
          </w:r>
        </w:p>
        <w:p>
          <w:pPr>
            <w:spacing w:before="0" w:after="0"/>
          </w:pPr>
          <w:r>
            <w:t>601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