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7440564" name="76686930-cade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3713402" name="76686930-cade-11f0-a272-11a42cc6b89f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5393649" name="7bdfa450-cade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1394201" name="7bdfa450-cade-11f0-a272-11a42cc6b89f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0403183" name="6ddfd9f0-cadf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4656686" name="6ddfd9f0-cadf-11f0-a272-11a42cc6b89f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6915487" name="72215430-cadf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2589410" name="72215430-cadf-11f0-a272-11a42cc6b89f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8645879" name="24624c4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2775803" name="24624c40-d41c-11f0-b5eb-79c6a0363110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94862466" name="2978067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3834050" name="29780670-d41c-11f0-b5eb-79c6a0363110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01892293" name="3c8d477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9885465" name="3c8d4770-d41c-11f0-b5eb-79c6a0363110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53595127" name="4111be2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4147741" name="4111be20-d41c-11f0-b5eb-79c6a0363110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31910033" name="4aea579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7869283" name="4aea5790-d41c-11f0-b5eb-79c6a0363110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82995710" name="4f24ccf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8916468" name="4f24ccf0-d41c-11f0-b5eb-79c6a0363110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0185381" name="76f0a2e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8757564" name="76f0a2e0-d41c-11f0-b5eb-79c6a0363110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8677086" name="7a8429e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6111462" name="7a8429e0-d41c-11f0-b5eb-79c6a0363110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OG- 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5637197" name="faea6210-d41d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0903964" name="faea6210-d41d-11f0-b5eb-79c6a0363110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9346919" name="ff254ca0-d41d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5036746" name="ff254ca0-d41d-11f0-b5eb-79c6a0363110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OG- 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56428523" name="8f22fed0-d421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1095611" name="8f22fed0-d421-11f0-b5eb-79c6a0363110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54872656" name="9308c480-d421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9441" name="9308c480-d421-11f0-b5eb-79c6a0363110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OG- 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6258215" name="80d5fba0-d41e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0724568" name="80d5fba0-d41e-11f0-b5eb-79c6a0363110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07308222" name="85bd52d0-d41e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7728059" name="85bd52d0-d41e-11f0-b5eb-79c6a0363110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/ 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810819" name="fe5becb0-d41e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6827814" name="fe5becb0-d41e-11f0-b5eb-79c6a0363110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9885542" name="03297a50-d41f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1049385" name="03297a50-d41f-11f0-b5eb-79c6a0363110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10266380" name="929924b0-d41f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4130516" name="929924b0-d41f-11f0-b5eb-79c6a0363110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19047881" name="9801b9d0-d41f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7566555" name="9801b9d0-d41f-11f0-b5eb-79c6a0363110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Wohnzimner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08727020" name="3010a86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9721783" name="3010a860-d422-11f0-b5eb-79c6a0363110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52811294" name="313595d0-d421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8129301" name="313595d0-d421-11f0-b5eb-79c6a0363110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97813917" name="598e25f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3673239" name="598e25f0-d422-11f0-b5eb-79c6a0363110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5099342" name="5d2bbf1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0802706" name="5d2bbf10-d422-11f0-b5eb-79c6a0363110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76505080" name="79d7395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5927443" name="79d73950-d422-11f0-b5eb-79c6a0363110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44072729" name="7e9a8dc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344565" name="7e9a8dc0-d422-11f0-b5eb-79c6a0363110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6956012" name="8e3f120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8398641" name="8e3f1200-d422-11f0-b5eb-79c6a0363110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51063126" name="92b0c40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6231784" name="92b0c400-d422-11f0-b5eb-79c6a0363110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60693642" name="a22f22a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4083846" name="a22f22a0-d422-11f0-b5eb-79c6a0363110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2712919" name="a66ea11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212052" name="a66ea110-d422-11f0-b5eb-79c6a0363110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Ambau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Unterdach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Unterdach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98202172" name="f0fafd90-d423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8453502" name="f0fafd90-d423-11f0-b5eb-79c6a0363110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9477866" name="faac11d0-d423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7984571" name="faac11d0-d423-11f0-b5eb-79c6a0363110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69739286" name="300c29a0-d424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3055945" name="300c29a0-d424-11f0-b5eb-79c6a0363110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91214716" name="33d3e000-d424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6065589" name="33d3e000-d424-11f0-b5eb-79c6a0363110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8596036" name="205d3a90-d423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6917731" name="205d3a90-d423-11f0-b5eb-79c6a0363110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80357337" name="23674640-d423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0141573" name="23674640-d423-11f0-b5eb-79c6a0363110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Im Rebacker 4, 8590 Romanshorn</w:t>
          </w:r>
        </w:p>
        <w:p>
          <w:pPr>
            <w:spacing w:before="0" w:after="0"/>
          </w:pPr>
          <w:r>
            <w:t>610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footer.xml" Type="http://schemas.openxmlformats.org/officeDocument/2006/relationships/footer" Id="rId4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