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Aussen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5631746" name="e083cc90-d40e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043551" name="e083cc90-d40e-11f0-aeb1-ebdc2ba506cf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9801230" name="ef6e4fa0-d40e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7242412" name="ef6e4fa0-d40e-11f0-aeb1-ebdc2ba506cf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Dachgeschoss</w:t>
            </w:r>
          </w:p>
          <w:p>
            <w:pPr>
              <w:spacing w:before="0" w:after="0"/>
            </w:pPr>
            <w:r>
              <w:t>Dach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Dachpappe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3966392" name="67ff7c0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112266" name="67ff7c00-d40f-11f0-aeb1-ebdc2ba506c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0191471" name="770f887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0609337" name="770f8870-d40f-11f0-aeb1-ebdc2ba506cf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Dach</w:t>
            </w:r>
          </w:p>
          <w:p>
            <w:pPr>
              <w:spacing w:before="0" w:after="0"/>
            </w:pPr>
            <w:r>
              <w:t>Dachgeschoss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Abdichtungsbahn</w:t>
            </w:r>
          </w:p>
          <w:p>
            <w:pPr>
              <w:spacing w:before="0" w:after="0"/>
            </w:pPr>
            <w:r>
              <w:t>Dachpappe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0403708" name="b01b6a3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609371" name="b01b6a30-d40f-11f0-aeb1-ebdc2ba506cf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2275883" name="bc10c920-d40f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7447429" name="bc10c920-d40f-11f0-aeb1-ebdc2ba506cf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PAK: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8034416" name="907cb5b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5909187" name="907cb5b0-d411-11f0-aeb1-ebdc2ba506cf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7169832" name="dc9c9ff0-d411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177949" name="dc9c9ff0-d411-11f0-aeb1-ebdc2ba506cf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Teppich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2405968" name="65a9ebe0-d412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22385" name="65a9ebe0-d412-11f0-aeb1-ebdc2ba506cf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2175799" name="7a7df3e0-d412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2993789" name="7a7df3e0-d412-11f0-aeb1-ebdc2ba506cf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6733212" name="8ab0b8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243741" name="8ab0b8f0-d413-11f0-aeb1-ebdc2ba506cf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917333" name="900b927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4026859" name="900b9270-d413-11f0-aeb1-ebdc2ba506cf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0917613" name="cf7342f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5647410" name="cf7342f0-d413-11f0-aeb1-ebdc2ba506cf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5881741" name="d4cf06d0-d413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8653424" name="d4cf06d0-d413-11f0-aeb1-ebdc2ba506cf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Treppe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8683753" name="1f2aabd0-d414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0688662" name="1f2aabd0-d414-11f0-aeb1-ebdc2ba506cf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6267963" name="23d93fc0-d414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544756" name="23d93fc0-d414-11f0-aeb1-ebdc2ba506cf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9044690" name="7858747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9432599" name="78587470-d415-11f0-aeb1-ebdc2ba506cf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0727917" name="80ac42a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9713909" name="80ac42a0-d415-11f0-aeb1-ebdc2ba506cf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1255480" name="aca9b45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9103091" name="aca9b450-d415-11f0-aeb1-ebdc2ba506cf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2128930" name="b3a174f0-d415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5701987" name="b3a174f0-d415-11f0-aeb1-ebdc2ba506cf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5085647" name="d8f68910-d416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0826308" name="d8f68910-d416-11f0-aeb1-ebdc2ba506cf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0983092" name="e03ae310-d416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2679068" name="e03ae310-d416-11f0-aeb1-ebdc2ba506cf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6038875" name="5c3b1e80-d417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5012870" name="5c3b1e80-d417-11f0-aeb1-ebdc2ba506c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1263761" name="6357a530-d417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1669119" name="6357a530-d417-11f0-aeb1-ebdc2ba506cf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3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3663304" name="bd91adb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3756230" name="bd91adb0-d418-11f0-aeb1-ebdc2ba506cf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7293349" name="c4b9a61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6375855" name="c4b9a610-d418-11f0-aeb1-ebdc2ba506cf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3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1025366" name="ff28c150-d418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4636905" name="ff28c150-d418-11f0-aeb1-ebdc2ba506cf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5786452" name="07051590-d419-11f0-aeb1-ebdc2ba506c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4664038" name="07051590-d419-11f0-aeb1-ebdc2ba506cf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487</w:t>
          </w:r>
        </w:p>
        <w:p>
          <w:pPr>
            <w:spacing w:before="0" w:after="0"/>
          </w:pPr>
          <w:r>
            <w:t>DN 487 Landwasserstrasse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