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Fasade </w:t>
            </w:r>
          </w:p>
          <w:p>
            <w:pPr>
              <w:spacing w:before="0" w:after="0"/>
            </w:pPr>
            <w:r>
              <w:t>EG -DG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2214998" name="bb6ffd2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7547420" name="bb6ffd20-cb7b-11f0-ba11-939d2d0ad7eb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6545369" name="be484a7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9196680" name="be484a70-cb7b-11f0-ba11-939d2d0ad7eb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Fasade </w:t>
            </w:r>
          </w:p>
          <w:p>
            <w:pPr>
              <w:spacing w:before="0" w:after="0"/>
            </w:pPr>
            <w:r>
              <w:t>EG -DG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8921694" name="fc144c5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9748733" name="fc144c50-cb7b-11f0-ba11-939d2d0ad7eb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0236048" name="ffc4831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6543037" name="ffc48310-cb7b-11f0-ba11-939d2d0ad7eb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3259255" name="1ed0f7c0-cb7c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2147993" name="1ed0f7c0-cb7c-11f0-ba11-939d2d0ad7eb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7979842" name="27bc9920-cb7c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7226937" name="27bc9920-cb7c-11f0-ba11-939d2d0ad7eb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1680544" name="1b0d91b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899336" name="1b0d91b0-cb7d-11f0-ba11-939d2d0ad7eb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2489103" name="20b2e1b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39329" name="20b2e1b0-cb7d-11f0-ba11-939d2d0ad7eb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2856388" name="2d8be9e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388159" name="2d8be9e0-cb7d-11f0-ba11-939d2d0ad7eb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7902410" name="318ead7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2380636" name="318ead70-cb7d-11f0-ba11-939d2d0ad7eb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7395146" name="3b3eb04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6856890" name="3b3eb040-cb7d-11f0-ba11-939d2d0ad7eb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7433556" name="40fe661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0705990" name="40fe6610-cb7d-11f0-ba11-939d2d0ad7eb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6017227" name="698379e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5402438" name="698379e0-cb7d-11f0-ba11-939d2d0ad7eb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3536551" name="6d88123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6875149" name="6d881230-cb7d-11f0-ba11-939d2d0ad7eb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3147103" name="a5cf446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566312" name="a5cf4460-cb7d-11f0-ba11-939d2d0ad7eb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6903535" name="a9020dc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6292524" name="a9020dc0-cb7d-11f0-ba11-939d2d0ad7eb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Scheune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0413200" name="56b3ff0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4398317" name="56b3ff00-cb7e-11f0-ba11-939d2d0ad7eb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2327762" name="5bce260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8778882" name="5bce2600-cb7e-11f0-ba11-939d2d0ad7eb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1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1830000" name="d15bfd7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3432847" name="d15bfd70-cb7e-11f0-ba11-939d2d0ad7eb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8538833" name="d575564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0221966" name="d5755640-cb7e-11f0-ba11-939d2d0ad7eb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2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1013575" name="2c7c63c0-cb7f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2206785" name="2c7c63c0-cb7f-11f0-ba11-939d2d0ad7eb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9171526" name="32c96570-cb7f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7385289" name="32c96570-cb7f-11f0-ba11-939d2d0ad7eb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Eisenbahnstrasse 24, 3604 Thun</w:t>
          </w:r>
        </w:p>
        <w:p>
          <w:pPr>
            <w:spacing w:before="0" w:after="0"/>
          </w:pPr>
          <w:r>
            <w:t>607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