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1709864" name="4a158180-ad5a-11ef-b81c-a1e4143889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6498196" name="4a158180-ad5a-11ef-b81c-a1e41438898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2526957" name="51fb4ba0-ad5a-11ef-a956-d95c4094a4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670782" name="51fb4ba0-ad5a-11ef-a956-d95c4094a4e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Fenster Kitt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Kitt 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230876" name="91f43fa0-ad5a-11ef-8a0d-e99d1f97cf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2702733" name="91f43fa0-ad5a-11ef-8a0d-e99d1f97cfb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8554842" name="9859f970-ad5a-11ef-9e80-53b37af0f4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4783097" name="9859f970-ad5a-11ef-9e80-53b37af0f4bc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0500242" name="caf8a750-ad5a-11ef-8f9a-535800f672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1569327" name="caf8a750-ad5a-11ef-8f9a-535800f6721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97203" name="d4078820-ad5a-11ef-90da-cff3ceaed1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4079574" name="d4078820-ad5a-11ef-90da-cff3ceaed10d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Rohrbandagen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Rohrbandage </w:t>
            </w:r>
          </w:p>
          <w:p>
            <w:pPr>
              <w:spacing w:before="0" w:after="0"/>
            </w:pPr>
            <w:r>
              <w:t>Wasserrohre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905821" name="8d484e50-ad5b-11ef-9606-afa9714293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3359297" name="8d484e50-ad5b-11ef-9606-afa9714293a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9432922" name="9c3dcde0-ad5b-11ef-bda4-2575e44ae4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7892711" name="9c3dcde0-ad5b-11ef-bda4-2575e44ae48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Kamin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7775428" name="25c13ec0-ad5d-11ef-8d9f-a30c6cf77b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4192041" name="25c13ec0-ad5d-11ef-8d9f-a30c6cf77b5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5977920" name="419a9bf0-ad5d-11ef-ae2e-731af4fd5d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80271" name="419a9bf0-ad5d-11ef-ae2e-731af4fd5d80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 / 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>rot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7339637" name="194c79d0-ad61-11ef-b610-1518ec6331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3536308" name="194c79d0-ad61-11ef-b610-1518ec6331a3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2133278" name="1f9053c0-ad61-11ef-8b78-eda8226612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1248217" name="1f9053c0-ad61-11ef-8b78-eda822661299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 / 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Wanverkleidung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6812953" name="4d071f00-ad61-11ef-bf7c-ef74be44d6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2527747" name="4d071f00-ad61-11ef-bf7c-ef74be44d6f0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3379199" name="53ff06b0-ad61-11ef-b90c-7f5f1362f3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4712308" name="53ff06b0-ad61-11ef-b90c-7f5f1362f3b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Vorratsraum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89283" name="eb048670-ad61-11ef-b74b-9946a190c1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8253843" name="eb048670-ad61-11ef-b74b-9946a190c11a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9225627" name="f24fbe40-ad61-11ef-aad8-a92230e523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0745807" name="f24fbe40-ad61-11ef-aad8-a92230e5236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468610" name="b67ab820-ad66-11ef-b223-b5b89f10a8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5155431" name="b67ab820-ad66-11ef-b223-b5b89f10a8b3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0289342" name="c1a59b20-ad66-11ef-aa41-a9bacc869d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1001741" name="c1a59b20-ad66-11ef-aa41-a9bacc869dc5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4579093" name="dfedd570-ad66-11ef-a8fe-3917d6ab01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4386132" name="dfedd570-ad66-11ef-a8fe-3917d6ab01f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0472904" name="0b587d00-ad67-11ef-b57c-df74f68ed7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0319525" name="0b587d00-ad67-11ef-b57c-df74f68ed7fb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Wandplatten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0126654" name="193b7b20-ad67-11ef-9655-477e3f48a9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1053545" name="193b7b20-ad67-11ef-9655-477e3f48a90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5437389" name="2299db80-ad67-11ef-9ff6-d3d182ed41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8587481" name="2299db80-ad67-11ef-9ff6-d3d182ed41ef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1737647" name="3f228b80-ad67-11ef-8eb5-d192cf94eb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878265" name="3f228b80-ad67-11ef-8eb5-d192cf94ebb6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3611100" name="5494cf50-ad67-11ef-9848-f9db23dec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5861841" name="5494cf50-ad67-11ef-9848-f9db23dec01f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>rot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0744865" name="641d8e30-ad67-11ef-9bb7-9f0e6d7d15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7226822" name="641d8e30-ad67-11ef-9bb7-9f0e6d7d1592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6060381" name="6b696240-ad67-11ef-a005-f7c1adbd09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009236" name="6b696240-ad67-11ef-a005-f7c1adbd09ac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1998084" name="94af86b0-ad68-11ef-8fee-1529eaa7ab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7059275" name="94af86b0-ad68-11ef-8fee-1529eaa7ab30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6461076" name="a3540010-ad68-11ef-8d9d-2db014a846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2314658" name="a3540010-ad68-11ef-8d9d-2db014a84666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 / 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0912337" name="29f4b8d0-ad69-11ef-9d7f-ef2813940a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3426982" name="29f4b8d0-ad69-11ef-9d7f-ef2813940ad6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1846722" name="2e6a1450-ad69-11ef-b39a-23bf4a5db2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3570032" name="2e6a1450-ad69-11ef-b39a-23bf4a5db2b9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3160443" name="64725d90-ad6a-11ef-a3b3-1f3c4df3fd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2739616" name="64725d90-ad6a-11ef-a3b3-1f3c4df3fded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1125098" name="73d9ffe0-ad6a-11ef-891a-1f473dc45d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9166080" name="73d9ffe0-ad6a-11ef-891a-1f473dc45dc7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Chatzensteig 346, 9313 Muolen</w:t>
          </w:r>
        </w:p>
        <w:p>
          <w:pPr>
            <w:spacing w:before="0" w:after="0"/>
          </w:pPr>
          <w:r>
            <w:t>62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footer.xml" Type="http://schemas.openxmlformats.org/officeDocument/2006/relationships/footer" Id="rId3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