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/ Dach </w:t>
            </w:r>
          </w:p>
          <w:p>
            <w:pPr>
              <w:spacing w:before="0" w:after="0"/>
            </w:pPr>
            <w:r>
              <w:t>OG- DG </w:t>
            </w:r>
          </w:p>
          <w:p>
            <w:pPr>
              <w:spacing w:before="0" w:after="0"/>
            </w:pPr>
            <w:r>
              <w:t>Wand / 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5218974" name="f1af6520-d020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7395170" name="f1af6520-d020-11f0-b75a-19b93bdc4440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6541348" name="f72f04b0-d020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6025669" name="f72f04b0-d020-11f0-b75a-19b93bdc4440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7054678" name="bf122bf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3561034" name="bf122bf0-d022-11f0-b75a-19b93bdc4440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3041956" name="c519c03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5922470" name="c519c030-d022-11f0-b75a-19b93bdc4440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7806969" name="d33cd49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5334719" name="d33cd490-d022-11f0-b75a-19b93bdc444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4970248" name="dc29876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9255024" name="dc298760-d022-11f0-b75a-19b93bdc444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5652773" name="ec2441f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2323705" name="ec2441f0-d022-11f0-b75a-19b93bdc444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2031634" name="f15e741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6864488" name="f15e7410-d022-11f0-b75a-19b93bdc444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3086183" name="fca73f50-d022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4596749" name="fca73f50-d022-11f0-b75a-19b93bdc444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1812147" name="03251500-d023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9485845" name="03251500-d023-11f0-b75a-19b93bdc444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8170693" name="dda360b0-d023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1495575" name="dda360b0-d023-11f0-b75a-19b93bdc444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9466991" name="e2a12610-d023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9023859" name="e2a12610-d023-11f0-b75a-19b93bdc444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5558648" name="f0c01bc0-d023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8823940" name="f0c01bc0-d023-11f0-b75a-19b93bdc444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6718812" name="f7bbd400-d023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4168273" name="f7bbd400-d023-11f0-b75a-19b93bdc444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7259191" name="04080580-d024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0031994" name="04080580-d024-11f0-b75a-19b93bdc444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4398281" name="09b8a020-d024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1422024" name="09b8a020-d024-11f0-b75a-19b93bdc444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>UG-OG </w:t>
            </w:r>
          </w:p>
          <w:p>
            <w:pPr>
              <w:spacing w:before="0" w:after="0"/>
            </w:pPr>
            <w:r>
              <w:t>Fensterkitt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2689070" name="848febf0-d024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1964900" name="848febf0-d024-11f0-b75a-19b93bdc4440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718458" name="8bc8d440-d024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4057176" name="8bc8d440-d024-11f0-b75a-19b93bdc444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2935822" name="1552f150-d025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7771165" name="1552f150-d025-11f0-b75a-19b93bdc444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8652178" name="1c62cdd0-d025-11f0-b75a-19b93bdc44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3286560" name="1c62cdd0-d025-11f0-b75a-19b93bdc444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Hirschwiese 8, 8730 Uznach</w:t>
          </w:r>
        </w:p>
        <w:p>
          <w:pPr>
            <w:spacing w:before="0" w:after="0"/>
          </w:pPr>
          <w:r>
            <w:t>619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