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8822803" name="610dea7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2675225" name="610dea70-c9de-11f0-8680-451b5989dc1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1301323" name="6984d10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8337254" name="6984d100-c9de-11f0-8680-451b5989dc1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0719462" name="781db1a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5413957" name="781db1a0-c9de-11f0-8680-451b5989dc1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5760234" name="830f0e1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3536275" name="830f0e10-c9de-11f0-8680-451b5989dc1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6012660" name="9312f06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5425194" name="9312f060-c9de-11f0-8680-451b5989dc1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3104073" name="97dbc31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7343999" name="97dbc310-c9de-11f0-8680-451b5989dc1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0734568" name="126949c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089795" name="126949c0-c9e1-11f0-8680-451b5989dc1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9999355" name="16e8423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9303361" name="16e84230-c9e1-11f0-8680-451b5989dc1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1431637" name="7d759d9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8905263" name="7d759d90-c9e1-11f0-8680-451b5989dc1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3680285" name="8026b3d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6431705" name="8026b3d0-c9e1-11f0-8680-451b5989dc1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7133062" name="9393ffe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5786917" name="9393ffe0-c9e1-11f0-8680-451b5989dc1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9804414" name="96e6111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3600809" name="96e61110-c9e1-11f0-8680-451b5989dc1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700403" name="a225dba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0852469" name="a225dba0-c9e1-11f0-8680-451b5989dc1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8097243" name="a6ffc55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9343252" name="a6ffc550-c9e1-11f0-8680-451b5989dc1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2891473" name="eaef6ef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8064375" name="eaef6ef0-c9e1-11f0-8680-451b5989dc1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9436227" name="f0322c9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8747826" name="f0322c90-c9e1-11f0-8680-451b5989dc1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3250241" name="4b9a7150-c9e2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320402" name="4b9a7150-c9e2-11f0-8680-451b5989dc1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101913" name="5a18c510-c9e2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4058029" name="5a18c510-c9e2-11f0-8680-451b5989dc1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8657448" name="10c23e9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3365418" name="10c23e90-c9e3-11f0-8680-451b5989dc1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3763512" name="15291b2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6510011" name="15291b20-c9e3-11f0-8680-451b5989dc1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1230878" name="23b4b55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674727" name="23b4b550-c9e3-11f0-8680-451b5989dc1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1292977" name="2928bc2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5627320" name="2928bc20-c9e3-11f0-8680-451b5989dc1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917311" name="2195d78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7089695" name="2195d780-c9e4-11f0-8680-451b5989dc1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5083311" name="26380f6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070238" name="26380f60-c9e4-11f0-8680-451b5989dc1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7755552" name="7b0afed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1311903" name="7b0afed0-c9e4-11f0-8680-451b5989dc1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1261948" name="80b30df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5575076" name="80b30df0-c9e4-11f0-8680-451b5989dc1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Haus / Schopf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2680348" name="59657340-c9e5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876315" name="59657340-c9e5-11f0-8680-451b5989dc1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2052124" name="5d699660-c9e5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887665" name="5d699660-c9e5-11f0-8680-451b5989dc1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085324" name="21c4ebe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3575023" name="21c4ebe0-c9e6-11f0-8680-451b5989dc1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7115543" name="24e95d6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739004" name="24e95d60-c9e6-11f0-8680-451b5989dc1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rot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514068" name="bb2fabd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0647825" name="bb2fabd0-c9e6-11f0-8680-451b5989dc1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2891349" name="c097f2d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2711810" name="c097f2d0-c9e6-11f0-8680-451b5989dc1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grau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8434522" name="2df3b4e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6458966" name="2df3b4e0-c9e7-11f0-8680-451b5989dc1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9420065" name="42caf13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7652898" name="42caf130-c9e7-11f0-8680-451b5989dc1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Nebenraum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2125266" name="cd02b36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148125" name="cd02b360-c9e7-11f0-8680-451b5989dc1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816016" name="d01c4f7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3509016" name="d01c4f70-c9e7-11f0-8680-451b5989dc1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049269" name="fa32156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7986204" name="fa321560-c9e7-11f0-8680-451b5989dc1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0709115" name="ff8f11c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916308" name="ff8f11c0-c9e7-11f0-8680-451b5989dc1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Schopf / Garage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4295760" name="3274177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60389" name="32741770-c9e8-11f0-8680-451b5989dc1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1623015" name="3b39933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8482294" name="3b399330-c9e8-11f0-8680-451b5989dc1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Auen 11, 8766 Matt</w:t>
          </w:r>
        </w:p>
        <w:p>
          <w:pPr>
            <w:spacing w:before="0" w:after="0"/>
          </w:pPr>
          <w:r>
            <w:t>599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