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7593377" name="d0bcf2d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9235304" name="d0bcf2d0-c5e2-11f0-a011-57a7cf22fc3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9461037" name="d6db6a70-c5e2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2287005" name="d6db6a70-c5e2-11f0-a011-57a7cf22fc3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1533587" name="0a72a92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55384" name="0a72a920-c5e3-11f0-a011-57a7cf22fc3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7246833" name="0e9a80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0272492" name="0e9a80e0-c5e3-11f0-a011-57a7cf22fc3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9949280" name="49f3d51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0043142" name="49f3d510-c5e3-11f0-a011-57a7cf22fc3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1286457" name="4f9a368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1574293" name="4f9a3680-c5e3-11f0-a011-57a7cf22fc3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5869279" name="8201f5e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4865422" name="8201f5e0-c5e3-11f0-a011-57a7cf22fc3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8645433" name="87cf8e60-c5e3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4220739" name="87cf8e60-c5e3-11f0-a011-57a7cf22fc3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7376956" name="2059643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6708671" name="20596430-c5e4-11f0-a011-57a7cf22fc3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7148909" name="26e0fde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41187" name="26e0fde0-c5e4-11f0-a011-57a7cf22fc3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07473" name="d520892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0695172" name="d5208920-c5e4-11f0-a011-57a7cf22fc3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8993639" name="dc1b5700-c5e4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505855" name="dc1b5700-c5e4-11f0-a011-57a7cf22fc3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5693141" name="905a91d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0945198" name="905a91d0-c5e6-11f0-a011-57a7cf22fc3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5016871" name="9412dee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7079802" name="9412dee0-c5e6-11f0-a011-57a7cf22fc3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5363019" name="a639531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793728" name="a6395310-c5e6-11f0-a011-57a7cf22fc3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2484770" name="ab7f932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2640106" name="ab7f9320-c5e6-11f0-a011-57a7cf22fc3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9971867" name="b62a49a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7481174" name="b62a49a0-c5e6-11f0-a011-57a7cf22fc3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0638437" name="b9c12c00-c5e6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4172493" name="b9c12c00-c5e6-11f0-a011-57a7cf22fc3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7992669" name="3a3b56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0611506" name="3a3b56d0-c5e7-11f0-a011-57a7cf22fc3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4546387" name="3ef7584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3189482" name="3ef75840-c5e7-11f0-a011-57a7cf22fc3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Schopf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3364497" name="9d3e04d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9724772" name="9d3e04d0-c5e7-11f0-a011-57a7cf22fc3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049162" name="a2292c90-c5e7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996934" name="a2292c90-c5e7-11f0-a011-57a7cf22fc3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7629260" name="77a5e25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2425110" name="77a5e250-c5e8-11f0-a011-57a7cf22fc3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5757668" name="7b62752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3871295" name="7b627520-c5e8-11f0-a011-57a7cf22fc3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5718413" name="dfb6d07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5062897" name="dfb6d070-c5e8-11f0-a011-57a7cf22fc3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3441689" name="0d81fd40-c5e9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2056" name="0d81fd40-c5e9-11f0-a011-57a7cf22fc3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6126894" name="fbaf4e60-c5e8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372080" name="fbaf4e60-c5e8-11f0-a011-57a7cf22fc3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8942210" name="012b1d60-c5e9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9099841" name="012b1d60-c5e9-11f0-a011-57a7cf22fc3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9582582" name="a0d52df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0189375" name="a0d52df0-c5ea-11f0-a011-57a7cf22fc3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632312" name="a572f900-c5ea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3831538" name="a572f900-c5ea-11f0-a011-57a7cf22fc3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945035" name="1791e87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5499663" name="1791e870-c5eb-11f0-a011-57a7cf22fc3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3748187" name="1c7bfec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6131492" name="1c7bfec0-c5eb-11f0-a011-57a7cf22fc3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001476" name="9eb788a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8957561" name="9eb788a0-c5eb-11f0-a011-57a7cf22fc3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4263727" name="a33d85f0-c5eb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455580" name="a33d85f0-c5eb-11f0-a011-57a7cf22fc3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9896413" name="be97d2a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1020108" name="be97d2a0-c5ec-11f0-a011-57a7cf22fc3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7784160" name="c4091a50-c5ec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1961525" name="c4091a50-c5ec-11f0-a011-57a7cf22fc3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5558660" name="3e183eb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3165813" name="3e183eb0-c5ee-11f0-a011-57a7cf22fc3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9500454" name="46646bc0-c5ee-11f0-a011-57a7cf22fc3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3825176" name="46646bc0-c5ee-11f0-a011-57a7cf22fc3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Sonnenbergweg 3, 8422 Pfungen</w:t>
          </w:r>
        </w:p>
        <w:p>
          <w:pPr>
            <w:spacing w:before="0" w:after="0"/>
          </w:pPr>
          <w:r>
            <w:t>581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footer.xml" Type="http://schemas.openxmlformats.org/officeDocument/2006/relationships/footer" Id="rId4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