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1275444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110221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805148" name="4bdea7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3987458" name="4bdea71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6584349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6044226" name="5a6add8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6407439" name="624201a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107688" name="624201a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1068319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329932" name="7a5d938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3986095" name="8148f8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490466" name="8148f810-ce94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408949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717236" name="b9bcdf90-ce94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864231" name="bdfe80e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93882" name="bdfe80e0-ce94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0509028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9669825" name="059ab7c0-ce95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9215731" name="09f2c74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0767638" name="09f2c740-ce95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3749070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1985249" name="703759d0-ce95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4462272" name="74cb60e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410421" name="74cb60e0-ce95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Schlafzimner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6755683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606579" name="25ae46c0-ce96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4244079" name="29666c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917320" name="29666cc0-ce96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871223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463535" name="917203b0-ce96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5210169" name="96bb29f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4405003" name="96bb29f0-ce96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151342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8405043" name="37a52a00-ce97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937709" name="3dbaa0f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420927" name="3dbaa0f0-ce97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3894611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83370" name="494ef420-ce97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3568724" name="4e1dba4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6458469" name="4e1dba40-ce97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5030152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091611" name="57db2a90-ce97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2511925" name="5e3a2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6181017" name="5e3a2da0-ce97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0086488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431244" name="66507da0-ce97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6580724" name="6a3fb93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0647048" name="6a3fb930-ce97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614120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824336" name="36b9ea30-ce98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1430357" name="3bd570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322127" name="3bd570c0-ce98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006605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637364" name="4a19c8c0-ce98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2552926" name="532af3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016753" name="532af380-ce98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416311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3955394" name="5ecb7bb0-ce98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647643" name="663d4e5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050101" name="663d4e50-ce98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3386506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163888" name="a1ab02f0-ce9a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6936187" name="a67227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755482" name="a67227f0-ce9a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9901325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492841" name="b17e5f60-ce9a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6226328" name="b614b0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372600" name="b614b060-ce9a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6823547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388213" name="c59be8a0-ce9a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8911252" name="ccc0d3c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1137589" name="ccc0d3c0-ce9a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0064183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5433223" name="f0453c00-ce9a-11f0-908a-dfb97747e97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088286" name="f4ffb6d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181920" name="f4ffb6d0-ce9a-11f0-908a-dfb97747e97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2200797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928739" name="015c3c00-ce9b-11f0-908a-dfb97747e97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8356116" name="0676d83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0120045" name="0676d830-ce9b-11f0-908a-dfb97747e97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1101876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279018" name="5a217ed0-ce9c-11f0-908a-dfb97747e97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7602371" name="a871449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091149" name="a8714490-cea0-11f0-908a-dfb97747e97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0155839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8672387" name="6ee7cb30-ce9c-11f0-908a-dfb97747e97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0586953" name="b1f68de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732074" name="b1f68de0-cea0-11f0-908a-dfb97747e97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3127026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624168" name="ce445490-ce9c-11f0-908a-dfb97747e97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1484892" name="c76e4ff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4874748" name="c76e4ff0-cea0-11f0-908a-dfb97747e97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5748482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021770" name="0a077c30-ce9f-11f0-908a-dfb97747e97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4105123" name="1383289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549707" name="13832890-ce9f-11f0-908a-dfb97747e97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Sitzplatz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1418283861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7141858" name="9fbf0d40-cea1-11f0-908a-dfb97747e97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902474754" name="a190e7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153857" name="a190e710-cea1-11f0-908a-dfb97747e97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/ 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8328985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424150" name="4be6bc60-ce9f-11f0-908a-dfb97747e97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9938291" name="5129ef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832747" name="5129ef30-ce9f-11f0-908a-dfb97747e97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4070513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570691" name="23ba0c50-cea0-11f0-908a-dfb97747e97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9848719" name="27a0e37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998988" name="27a0e370-cea0-11f0-908a-dfb97747e97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Fensterkitt  </w:t>
            </w:r>
          </w:p>
          <w:p>
            <w:pPr>
              <w:spacing w:before="0" w:after="0"/>
            </w:pPr>
            <w:r>
              <w:t>Fensterflügel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0333001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269869" name="fe1825d0-cea0-11f0-908a-dfb97747e979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9349293" name="0220409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499550" name="02204090-cea1-11f0-908a-dfb97747e979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>UG -DG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4973130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452864" name="173c9c30-cea1-11f0-908a-dfb97747e979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6186401" name="1b1a99b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771686" name="1b1a99b0-cea1-11f0-908a-dfb97747e979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6766057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5702530" name="07a72130-cea3-11f0-908a-dfb97747e979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8001446" name="0c2508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548210" name="0c250830-cea3-11f0-908a-dfb97747e979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