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8829169" name="8ecfd5b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2353375" name="8ecfd5b0-c3ce-11f0-b1f6-79da1a92a5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4578789" name="94a7ce7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0484131" name="94a7ce70-c3ce-11f0-b1f6-79da1a92a5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7801677" name="dad3d38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4133715" name="dad3d380-c3ce-11f0-b1f6-79da1a92a5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8067898" name="e416bca0-c3ce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5763727" name="e416bca0-c3ce-11f0-b1f6-79da1a92a5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Schaufenster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Fensterkitt </w:t>
            </w:r>
          </w:p>
          <w:p>
            <w:pPr>
              <w:spacing w:before="0" w:after="0"/>
            </w:pPr>
            <w:r>
              <w:t>Schaufenster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8184995" name="03abe95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5738174" name="03abe950-c3cf-11f0-b1f6-79da1a92a5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2081838" name="0840659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2440134" name="08406590-c3cf-11f0-b1f6-79da1a92a5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4072464" name="166b69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4175167" name="166b6930-c3cf-11f0-b1f6-79da1a92a5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340728" name="1b504f6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2636008" name="1b504f60-c3cf-11f0-b1f6-79da1a92a5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Ladenlokal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4261534" name="2ea669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0954246" name="2ea669f0-c3cf-11f0-b1f6-79da1a92a5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4504354" name="35b4bf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3641000" name="35b4bfd0-c3cf-11f0-b1f6-79da1a92a5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4620825" name="4365153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682943" name="43651530-c3cf-11f0-b1f6-79da1a92a5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9689904" name="4af963f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3912644" name="4af963f0-c3cf-11f0-b1f6-79da1a92a5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2035330" name="5f1ae4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606360" name="5f1ae4d0-c3cf-11f0-b1f6-79da1a92a5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501402" name="6c79bed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090015" name="6c79bed0-c3cf-11f0-b1f6-79da1a92a5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7383837" name="7ceed98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9702769" name="7ceed980-c3cf-11f0-b1f6-79da1a92a5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7943924" name="837a1cb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6251132" name="837a1cb0-c3cf-11f0-b1f6-79da1a92a5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Gang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0966565" name="8f91347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144031" name="8f913470-c3cf-11f0-b1f6-79da1a92a5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4135023" name="9b7c0c10-c3cf-11f0-b1f6-79da1a92a5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0739801" name="9b7c0c10-c3cf-11f0-b1f6-79da1a92a5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218272" name="8a76150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555933" name="8a761500-c52d-11f0-8519-1bb072c14d1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220280" name="8dfdb52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9692390" name="8dfdb520-c52d-11f0-8519-1bb072c14d1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3034445" name="b28360c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4509136" name="b28360c0-c52d-11f0-8519-1bb072c14d1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1130390590" name="020f5c60-ceb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9402401" name="020f5c60-cebc-11f0-908a-dfb97747e97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7874489" name="c10dc270-c52d-11f0-8519-1bb072c14d1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3498166" name="c10dc270-c52d-11f0-8519-1bb072c14d14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1967595857" name="a64807b0-ceb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9143567" name="a64807b0-cebb-11f0-908a-dfb97747e97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Birmensdorferstrasse 197, 8003 Zürich</w:t>
          </w:r>
        </w:p>
        <w:p>
          <w:pPr>
            <w:spacing w:before="0" w:after="0"/>
          </w:pPr>
          <w:r>
            <w:t>587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