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Heizraum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>Leitung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2554733" name="4eeddad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2466423" name="4eeddad0-c5ec-11f0-b628-110c1c04aa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1575895" name="5a9b826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501914" name="5a9b8260-c5ec-11f0-b628-110c1c04aa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Heizraum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1899067" name="b98ffb2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3597209" name="b98ffb20-c5ec-11f0-b628-110c1c04aa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76038" name="c144ca3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0031408" name="c144ca30-c5ec-11f0-b628-110c1c04aa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Heizraum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Holzfaserplatzen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6447765" name="ee43a65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0256893" name="ee43a650-c5ec-11f0-b628-110c1c04aa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2572658" name="f7c7901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255653" name="f7c79010-c5ec-11f0-b628-110c1c04aa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Marmorboden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218242" name="9e263dc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2664319" name="9e263dc0-c5ee-11f0-b628-110c1c04aa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068910" name="a487b1d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9552060" name="a487b1d0-c5ee-11f0-b628-110c1c04aa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Sockelleiste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9972860" name="fb59a59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4220536" name="fb59a590-c5ee-11f0-b628-110c1c04aa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3598315" name="05c8d9b0-c5ef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6439795" name="05c8d9b0-c5ef-11f0-b628-110c1c04aa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1745865" name="b19ce330-c5ef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3037728" name="b19ce330-c5ef-11f0-b628-110c1c04aa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5025430" name="b6de4140-c5ef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831994" name="b6de4140-c5ef-11f0-b628-110c1c04aa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2699624" name="e4e04010-c5f0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2735773" name="e4e04010-c5f0-11f0-b628-110c1c04aa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1328542" name="eb701720-c5f0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6254926" name="eb701720-c5f0-11f0-b628-110c1c04aa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Waschküche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1823718" name="38bc2550-c5f1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4425772" name="38bc2550-c5f1-11f0-b628-110c1c04aa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4380947" name="7dfba780-c5f1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3798775" name="7dfba780-c5f1-11f0-b628-110c1c04aa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7682512" name="14f068f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0646379" name="14f068f0-c5f3-11f0-b628-110c1c04aa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2431722" name="1baf3f4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6599386" name="1baf3f40-c5f3-11f0-b628-110c1c04aa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Teppich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2041346" name="4d0392d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3410496" name="4d0392d0-c5f3-11f0-b628-110c1c04aa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4325917" name="52fc5a0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9384763" name="52fc5a00-c5f3-11f0-b628-110c1c04aa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9518622" name="cdb88740-c5f4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2281450" name="cdb88740-c5f4-11f0-b628-110c1c04aa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0680303" name="d809fa30-c5f4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4147923" name="d809fa30-c5f4-11f0-b628-110c1c04aa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Sockel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5370265" name="0189257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3667746" name="01892570-c5f5-11f0-b628-110c1c04aa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2094413" name="0af6a10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1537802" name="0af6a100-c5f5-11f0-b628-110c1c04aa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6465519" name="47b159f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2930925" name="47b159f0-c5f5-11f0-b628-110c1c04aa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6504016" name="4d5c765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2265426" name="4d5c7650-c5f5-11f0-b628-110c1c04aa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Wandschrank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4818295" name="2c4b89a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081793" name="2c4b89a0-c5f6-11f0-b628-110c1c04aa8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7919839" name="37bc012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478944" name="37bc0120-c5f6-11f0-b628-110c1c04aa8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1856720" name="78f8bfc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4213841" name="78f8bfc0-c5f6-11f0-b628-110c1c04aa8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5065842" name="7e93d69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48230" name="7e93d690-c5f6-11f0-b628-110c1c04aa8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Stube</w:t>
            </w:r>
          </w:p>
          <w:p>
            <w:pPr>
              <w:spacing w:before="0" w:after="0"/>
            </w:pPr>
            <w:r>
              <w:t>Cheminee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Asbestschnur</w:t>
            </w:r>
          </w:p>
          <w:p>
            <w:pPr>
              <w:spacing w:before="0" w:after="0"/>
            </w:pPr>
            <w:r>
              <w:t>Cheminee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5389691" name="b5154770-c5f7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7843511" name="b5154770-c5f7-11f0-b628-110c1c04aa8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5645937" name="c9e0c3f0-c5f7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4887921" name="c9e0c3f0-c5f7-11f0-b628-110c1c04aa8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8091011" name="f167ddd0-c5f9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719229" name="f167ddd0-c5f9-11f0-b628-110c1c04aa8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3227706" name="f7a32c40-c5f9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327165" name="f7a32c40-c5f9-11f0-b628-110c1c04aa8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Stube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Teppich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5161687" name="ff2da510-c5fb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2163849" name="ff2da510-c5fb-11f0-b628-110c1c04aa8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4129730" name="05fdb970-c5f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9887984" name="05fdb970-c5fc-11f0-b628-110c1c04aa8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Dachboden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4837688" name="3d39bd30-c5f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2791778" name="3d39bd30-c5fc-11f0-b628-110c1c04aa8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6668627" name="55f64a00-c5f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373786" name="55f64a00-c5fc-11f0-b628-110c1c04aa8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Aussen</w:t>
            </w:r>
          </w:p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239501" name="0459d800-c5fd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3670883" name="0459d800-c5fd-11f0-b628-110c1c04aa8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9518963" name="093d3790-c5fd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5269959" name="093d3790-c5fd-11f0-b628-110c1c04aa8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DN591</w:t>
          </w:r>
        </w:p>
        <w:p>
          <w:pPr>
            <w:spacing w:before="0" w:after="0"/>
          </w:pPr>
          <w:r>
            <w:t>DN591 Tschuggenstrasse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