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Heizung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Rohrisolation</w:t>
            </w:r>
          </w:p>
          <w:p>
            <w:pPr>
              <w:spacing w:before="0" w:after="0"/>
            </w:pPr>
            <w:r>
              <w:t>Heizleitung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3816772" name="4ff07940-cc38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9096448" name="4ff07940-cc38-11f0-a55c-d7ce7b079ba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8369075" name="94984f50-cc38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9955750" name="94984f50-cc38-11f0-a55c-d7ce7b079ba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Heizung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4926634" name="95b49f50-cc3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4667923" name="95b49f50-cc39-11f0-a55c-d7ce7b079ba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0208869" name="9b7ce0a0-cc3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1655323" name="9b7ce0a0-cc39-11f0-a55c-d7ce7b079ba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Heizung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369462" name="f114cdc0-cc3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958670" name="f114cdc0-cc39-11f0-a55c-d7ce7b079ba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4518308" name="f9ca9210-cc3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7215092" name="f9ca9210-cc39-11f0-a55c-d7ce7b079ba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1790047" name="af616da0-cc3b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8630581" name="af616da0-cc3b-11f0-a55c-d7ce7b079ba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0650083" name="b948ad10-cc3b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6876410" name="b948ad10-cc3b-11f0-a55c-d7ce7b079ba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Sockelleiste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3370232" name="41df9080-cc3c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9634008" name="41df9080-cc3c-11f0-a55c-d7ce7b079ba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5002288" name="48781a20-cc3c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0400613" name="48781a20-cc3c-11f0-a55c-d7ce7b079ba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Fenstetkitt</w:t>
            </w:r>
          </w:p>
          <w:p>
            <w:pPr>
              <w:spacing w:before="0" w:after="0"/>
            </w:pPr>
            <w:r>
              <w:t>Schaufenstet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7077439" name="8cb68000-cc3c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9146749" name="8cb68000-cc3c-11f0-a55c-d7ce7b079ba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9130399" name="92879af0-cc3c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4547094" name="92879af0-cc3c-11f0-a55c-d7ce7b079ba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3473939" name="f5a4b950-cc3d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7712812" name="f5a4b950-cc3d-11f0-a55c-d7ce7b079ba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4653893" name="fe942b40-cc3d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7145965" name="fe942b40-cc3d-11f0-a55c-d7ce7b079ba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4298563" name="563ecbc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8339032" name="563ecbc0-cc3e-11f0-a55c-d7ce7b079ba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9695712" name="5d8102e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8850888" name="5d8102e0-cc3e-11f0-a55c-d7ce7b079ba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WC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0471426" name="871cb6d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682917" name="871cb6d0-cc3e-11f0-a55c-d7ce7b079ba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7670036" name="8ca3825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3409561" name="8ca38250-cc3e-11f0-a55c-d7ce7b079ba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WC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7083126" name="bcc0404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281114" name="bcc04040-cc3e-11f0-a55c-d7ce7b079ba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9795792" name="c18bd21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2404259" name="c18bd210-cc3e-11f0-a55c-d7ce7b079ba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Kleidergeschäft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Bodenbelag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2792815" name="624b54d0-cc41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1536165" name="624b54d0-cc41-11f0-a55c-d7ce7b079ba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3301455" name="6c0087c0-cc41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3034961" name="6c0087c0-cc41-11f0-a55c-d7ce7b079ba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Kleidergeschäft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408053" name="d2802780-cc41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1736069" name="d2802780-cc41-11f0-a55c-d7ce7b079ba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9031611" name="d9519b70-cc41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1415091" name="d9519b70-cc41-11f0-a55c-d7ce7b079ba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Kleidergeschäft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1565306" name="fcbd4b90-cc41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3081880" name="fcbd4b90-cc41-11f0-a55c-d7ce7b079ba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61108588" name="08895090-cc42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9650966" name="08895090-cc42-11f0-a55c-d7ce7b079ba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Treppe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7674862" name="e6a8e970-cc43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7834241" name="e6a8e970-cc43-11f0-a55c-d7ce7b079ba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0691277" name="f05a24c0-cc43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6065982" name="f05a24c0-cc43-11f0-a55c-d7ce7b079ba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Treppe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2519793" name="240b2d00-cc44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9144629" name="240b2d00-cc44-11f0-a55c-d7ce7b079ba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5515488" name="2954a160-cc44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9598786" name="2954a160-cc44-11f0-a55c-d7ce7b079ba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WC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Novilon inkl. Kleber</w:t>
            </w:r>
          </w:p>
          <w:p>
            <w:pPr>
              <w:spacing w:before="0" w:after="0"/>
            </w:pPr>
            <w:r>
              <w:t>Floorflex bituminös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5326564" name="301caa00-cc45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5722339" name="301caa00-cc45-11f0-a55c-d7ce7b079ba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0626136" name="3679b140-cc45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3633924" name="3679b140-cc45-11f0-a55c-d7ce7b079ba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WC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7571865" name="3d32823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4833918" name="3d328230-cc47-11f0-a55c-d7ce7b079ba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4905699" name="43453a0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5679564" name="43453a00-cc47-11f0-a55c-d7ce7b079ba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WC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6436584" name="94cfb53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5319656" name="94cfb530-cc47-11f0-a55c-d7ce7b079ba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3384459" name="9ff62b6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8951169" name="9ff62b60-cc47-11f0-a55c-d7ce7b079ba3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WC</w:t>
            </w:r>
          </w:p>
        </w:tc>
        <w:tc>
          <w:tcPr>
            <w:tcW w:w="1994" w:type="dxa"/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8644323" name="c0103f8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7586748" name="c0103f80-cc47-11f0-a55c-d7ce7b079ba3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4195378" name="c83a3e9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5322371" name="c83a3e90-cc47-11f0-a55c-d7ce7b079ba3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Gang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247905" name="e49a6280-cc48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1928120" name="e49a6280-cc48-11f0-a55c-d7ce7b079ba3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6662715" name="eb663120-cc48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9890215" name="eb663120-cc48-11f0-a55c-d7ce7b079ba3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Gang</w:t>
            </w:r>
          </w:p>
        </w:tc>
        <w:tc>
          <w:tcPr>
            <w:tcW w:w="1994" w:type="dxa"/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8596407" name="182237e0-cc4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3361221" name="182237e0-cc49-11f0-a55c-d7ce7b079ba3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1101128" name="1cb8fe10-cc4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4654160" name="1cb8fe10-cc49-11f0-a55c-d7ce7b079ba3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Zimmer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Teppichkleber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5692613" name="89a5d1b0-cc4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8436133" name="89a5d1b0-cc49-11f0-a55c-d7ce7b079ba3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3492509" name="8f4a1040-cc4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6057895" name="8f4a1040-cc49-11f0-a55c-d7ce7b079ba3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Dach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Welleternit</w:t>
            </w:r>
          </w:p>
          <w:p>
            <w:pPr>
              <w:spacing w:before="0" w:after="0"/>
            </w:pPr>
            <w:r>
              <w:t>Vordach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4887980" name="bf665f60-cc51-11f0-8107-11bbcfd5e14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5579192" name="bf665f60-cc51-11f0-8107-11bbcfd5e144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2938275" name="c5dc1ec0-cc51-11f0-8107-11bbcfd5e14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423478" name="c5dc1ec0-cc51-11f0-8107-11bbcfd5e144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Zimmer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Deckenplatten Sagex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4267229" name="95f9b540-cc52-11f0-8107-11bbcfd5e14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853355" name="95f9b540-cc52-11f0-8107-11bbcfd5e144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3526793" name="328eda20-cc53-11f0-8107-11bbcfd5e14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3508134" name="328eda20-cc53-11f0-8107-11bbcfd5e144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2 Obergeschoss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Küche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0966093" name="74a53a70-cc54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0858302" name="74a53a70-cc54-11f0-8332-09a5fe0e8c93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4994309" name="80fbcc30-cc54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4889043" name="80fbcc30-cc54-11f0-8332-09a5fe0e8c93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2 Obergeschoss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Küche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3170564" name="83bc2f40-cc55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6057455" name="83bc2f40-cc55-11f0-8332-09a5fe0e8c93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158200" name="8995fcc0-cc55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6899465" name="8995fcc0-cc55-11f0-8332-09a5fe0e8c93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2 Obergeschoss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Küche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95080533" name="b9a79720-cc55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9813320" name="b9a79720-cc55-11f0-8332-09a5fe0e8c93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3452848" name="c074c550-cc55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0840734" name="c074c550-cc55-11f0-8332-09a5fe0e8c93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2 Obergeschoss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Zimmer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Teppichkleber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3134120" name="9c4ea960-cc56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3912450" name="9c4ea960-cc56-11f0-8332-09a5fe0e8c93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3735687" name="a4bf4e60-cc56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3851052" name="a4bf4e60-cc56-11f0-8332-09a5fe0e8c93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Estrich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Welleternit</w:t>
            </w:r>
          </w:p>
          <w:p>
            <w:pPr>
              <w:spacing w:before="0" w:after="0"/>
            </w:pPr>
            <w:r>
              <w:t>Vordach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9811827" name="52646e60-cc57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2322901" name="52646e60-cc57-11f0-8332-09a5fe0e8c93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8535336" name="5fe17ec0-cc57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4023848" name="5fe17ec0-cc57-11f0-8332-09a5fe0e8c93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Sockelputz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8360007" name="0daecac0-cc59-11f0-ad19-7dd4c3c9bfe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8310813" name="0daecac0-cc59-11f0-ad19-7dd4c3c9bfed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6565682" name="12df38e0-cc59-11f0-ad19-7dd4c3c9bfe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6283172" name="12df38e0-cc59-11f0-ad19-7dd4c3c9bfed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Fassade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7244679" name="5056d930-cc59-11f0-ad19-7dd4c3c9bfe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375082" name="5056d930-cc59-11f0-ad19-7dd4c3c9bfed.jpg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7731061" name="57f9cdf0-cc59-11f0-ad19-7dd4c3c9bfe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6232861" name="57f9cdf0-cc59-11f0-ad19-7dd4c3c9bfed.jpg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555</w:t>
          </w:r>
        </w:p>
        <w:p>
          <w:pPr>
            <w:spacing w:before="0" w:after="0"/>
          </w:pPr>
          <w:r>
            <w:t>DN 555 Via Crocetta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media/document_image_rId64.jpeg" Type="http://schemas.openxmlformats.org/officeDocument/2006/relationships/image" Id="rId64"/>
    <Relationship Target="media/document_image_rId65.jpeg" Type="http://schemas.openxmlformats.org/officeDocument/2006/relationships/image" Id="rId65"/>
    <Relationship Target="footer.xml" Type="http://schemas.openxmlformats.org/officeDocument/2006/relationships/footer" Id="rId6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