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3040205" name="6ac3e1a0-ca97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1678380" name="6ac3e1a0-ca97-11f0-a272-11a42cc6b89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4405648" name="71a13c70-ca97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2404222" name="71a13c70-ca97-11f0-a272-11a42cc6b89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5105647" name="80275860-ca97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5922973" name="80275860-ca97-11f0-a272-11a42cc6b89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5471546" name="86be8270-ca97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190409" name="86be8270-ca97-11f0-a272-11a42cc6b89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9246993" name="198b137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309661" name="198b1370-ca98-11f0-a272-11a42cc6b89f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5871974" name="20e0ab8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0890138" name="20e0ab80-ca98-11f0-a272-11a42cc6b89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5611558" name="2f13022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6810607" name="2f130220-ca98-11f0-a272-11a42cc6b89f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3731764" name="36357c4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1257356" name="36357c40-ca98-11f0-a272-11a42cc6b89f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6671284" name="abf6bfc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6556786" name="abf6bfc0-ca98-11f0-a272-11a42cc6b89f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5752464" name="b2fcb13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4811675" name="b2fcb130-ca98-11f0-a272-11a42cc6b89f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0220783" name="c4118e5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1287728" name="c4118e50-ca98-11f0-a272-11a42cc6b89f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4331099" name="ca2ad5d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3873159" name="ca2ad5d0-ca98-11f0-a272-11a42cc6b89f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5526132" name="1b801ac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1341715" name="1b801ac0-ca9a-11f0-a272-11a42cc6b89f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4415035" name="23728f1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9766866" name="23728f10-ca9a-11f0-a272-11a42cc6b89f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4176670" name="2f7f94b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2690230" name="2f7f94b0-ca9a-11f0-a272-11a42cc6b89f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2448764" name="32fbc32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8344035" name="32fbc320-ca9a-11f0-a272-11a42cc6b89f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5443465" name="44ff942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5129177" name="44ff9420-ca9a-11f0-a272-11a42cc6b89f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2176929" name="4ead4d0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8895309" name="4ead4d00-ca9a-11f0-a272-11a42cc6b89f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Cheminée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Cheminée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441185" name="c148233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3652719" name="c1482330-ca9a-11f0-a272-11a42cc6b89f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6785676" name="c63d5d1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9174697" name="c63d5d10-ca9a-11f0-a272-11a42cc6b89f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Küche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5244005" name="d6f9e10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4678482" name="d6f9e100-ca9a-11f0-a272-11a42cc6b89f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2186565" name="dd3f8fb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9149343" name="dd3f8fb0-ca9a-11f0-a272-11a42cc6b89f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Küche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325502" name="f3eaefc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6265238" name="f3eaefc0-ca9a-11f0-a272-11a42cc6b89f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6233450" name="02eec730-ca9b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3085956" name="02eec730-ca9b-11f0-a272-11a42cc6b89f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748022" name="4ac1d010-ca9c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4934779" name="4ac1d010-ca9c-11f0-a272-11a42cc6b89f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5248563" name="4de1d4c0-ca9c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5979549" name="4de1d4c0-ca9c-11f0-a272-11a42cc6b89f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1745751" name="2ae2859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8153340" name="2ae28590-ca9d-11f0-a272-11a42cc6b89f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1868833" name="2e53425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9550722" name="2e534250-ca9d-11f0-a272-11a42cc6b89f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8961121" name="3db5666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3964036" name="3db56660-ca9d-11f0-a272-11a42cc6b89f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6862019" name="425eca3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0530334" name="425eca30-ca9d-11f0-a272-11a42cc6b89f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/ 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Leichtbauelemente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3026855" name="d0ae107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2916800" name="d0ae1070-ca9d-11f0-a272-11a42cc6b89f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7174181" name="1d718db0-ca9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7710419" name="1d718db0-ca9e-11f0-a272-11a42cc6b89f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/ 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0518214" name="f6a12ec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5828496" name="f6a12ec0-ca9d-11f0-a272-11a42cc6b89f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9101781" name="0db4ed90-ca9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3807034" name="0db4ed90-ca9e-11f0-a272-11a42cc6b89f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Terrasse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Abdichtungsbahn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4894339" name="3f345350-ca9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9298199" name="3f345350-ca9f-11f0-a272-11a42cc6b89f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8380435" name="43d838e0-ca9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1412616" name="43d838e0-ca9f-11f0-a272-11a42cc6b89f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024640" name="c3347090-ca9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4579697" name="c3347090-ca9f-11f0-a272-11a42cc6b89f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1070996" name="574de960-ca9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6538764" name="574de960-ca9f-11f0-a272-11a42cc6b89f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Rebhofweg 9, 9500 Wil</w:t>
          </w:r>
        </w:p>
        <w:p>
          <w:pPr>
            <w:spacing w:before="0" w:after="0"/>
          </w:pPr>
          <w:r>
            <w:t>592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footer.xml" Type="http://schemas.openxmlformats.org/officeDocument/2006/relationships/footer" Id="rId4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