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Treppenhaus </w:t>
            </w:r>
          </w:p>
          <w:p>
            <w:pPr>
              <w:spacing w:before="0" w:after="0"/>
            </w:pPr>
            <w:r>
              <w:t>EG -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73262335" name="83397fa0-cc32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23251002" name="83397fa0-cc32-11f0-8c2e-cb439f975022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00701143" name="87b51cb0-cc32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94177836" name="87b51cb0-cc32-11f0-8c2e-cb439f975022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/ 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25841077" name="a2d981c0-cc32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17711386" name="a2d981c0-cc32-11f0-8c2e-cb439f975022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93588246" name="a8bc01d0-cc32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00963684" name="a8bc01d0-cc32-11f0-8c2e-cb439f975022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/ 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45263783" name="bd8f1f70-cc32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17739932" name="bd8f1f70-cc32-11f0-8c2e-cb439f975022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50657172" name="c3754900-cc32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44453233" name="c3754900-cc32-11f0-8c2e-cb439f975022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/ 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87677294" name="5616d260-cc33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19996453" name="5616d260-cc33-11f0-8c2e-cb439f975022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20015953" name="5cc52df0-cc33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43982887" name="5cc52df0-cc33-11f0-8c2e-cb439f975022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51701284" name="d316ca90-cc33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9675553" name="d316ca90-cc33-11f0-8c2e-cb439f975022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15550946" name="d6c24660-cc33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84987476" name="d6c24660-cc33-11f0-8c2e-cb439f975022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Wohnzimner / Esszimmer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5169294" name="372d5990-cc34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85066700" name="372d5990-cc34-11f0-8c2e-cb439f975022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77206638" name="3f8aebc0-cc34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3618965" name="3f8aebc0-cc34-11f0-8c2e-cb439f975022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Treppenhaus / 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03093622" name="30dfd0c0-cc36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52520094" name="30dfd0c0-cc36-11f0-8c2e-cb439f975022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67744210" name="371e2c70-cc36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656596" name="371e2c70-cc36-11f0-8c2e-cb439f975022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20402328" name="6df728a0-cc36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43472721" name="6df728a0-cc36-11f0-8c2e-cb439f975022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20831717" name="7807c200-cc36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74623585" name="7807c200-cc36-11f0-8c2e-cb439f975022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78946994" name="960585d0-cc36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32243600" name="960585d0-cc36-11f0-8c2e-cb439f975022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0346837" name="9aaee9a0-cc36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80858796" name="9aaee9a0-cc36-11f0-8c2e-cb439f975022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87431998" name="0142d4b0-cc37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13074494" name="0142d4b0-cc37-11f0-8c2e-cb439f975022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15680432" name="055528a0-cc37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7309085" name="055528a0-cc37-11f0-8c2e-cb439f975022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60772412" name="123535b0-cc37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99609695" name="123535b0-cc37-11f0-8c2e-cb439f975022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46006015" name="17a4a8a0-cc37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30087568" name="17a4a8a0-cc37-11f0-8c2e-cb439f975022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23585448" name="6d0a6cc0-cc38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07919271" name="6d0a6cc0-cc38-11f0-8c2e-cb439f975022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00048781" name="72f948e0-cc38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83112944" name="72f948e0-cc38-11f0-8c2e-cb439f975022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Keller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39195916" name="61502590-cc39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24959645" name="61502590-cc39-11f0-8c2e-cb439f975022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53925701" name="65c5f640-cc39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11964015" name="65c5f640-cc39-11f0-8c2e-cb439f975022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Treppenhaus </w:t>
            </w:r>
          </w:p>
          <w:p>
            <w:pPr>
              <w:spacing w:before="0" w:after="0"/>
            </w:pPr>
            <w:r>
              <w:t>EG -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37913902" name="b050c190-cc39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885100" name="b050c190-cc39-11f0-8c2e-cb439f975022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81245753" name="b40230d0-cc39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50118367" name="b40230d0-cc39-11f0-8c2e-cb439f975022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Treppenhaus </w:t>
            </w:r>
          </w:p>
          <w:p>
            <w:pPr>
              <w:spacing w:before="0" w:after="0"/>
            </w:pPr>
            <w:r>
              <w:t>EG - 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90590697" name="69d8f100-cc3a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40555846" name="69d8f100-cc3a-11f0-8c2e-cb439f975022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53273791" name="72d02b20-cc3a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26295728" name="72d02b20-cc3a-11f0-8c2e-cb439f975022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VM-20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20808473" name="43b0ea90-cc3b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47882869" name="43b0ea90-cc3b-11f0-8c2e-cb439f975022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19353270" name="5ffb5910-cc3b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0356742" name="5ffb5910-cc3b-11f0-8c2e-cb439f975022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VM-21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35303600" name="7058cd10-cc3b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79579648" name="7058cd10-cc3b-11f0-8c2e-cb439f975022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28106214" name="77962230-cc3b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53920886" name="77962230-cc3b-11f0-8c2e-cb439f975022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31451878" name="824e1f20-cc3b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6819830" name="824e1f20-cc3b-11f0-8c2e-cb439f975022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71150213" name="87a2de20-cc3b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5297502" name="87a2de20-cc3b-11f0-8c2e-cb439f975022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VM-23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/ 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6959757" name="d41c0bf0-cc3b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85561434" name="d41c0bf0-cc3b-11f0-8c2e-cb439f975022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75540950" name="d9549060-cc3b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79169246" name="d9549060-cc3b-11f0-8c2e-cb439f975022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Wohnzimner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93159298" name="2eb9fbd0-cc3c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25753771" name="2eb9fbd0-cc3c-11f0-8c2e-cb439f975022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15501548" name="320e08d0-cc3c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35008375" name="320e08d0-cc3c-11f0-8c2e-cb439f975022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Garage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/ 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/ 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28419135" name="91dbf1a0-cc3c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71910926" name="91dbf1a0-cc3c-11f0-8c2e-cb439f975022.jpg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98290317" name="98d279c0-cc3c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50574910" name="98d279c0-cc3c-11f0-8c2e-cb439f975022.jpg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Garage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VM-26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93213070" name="d926ad20-cc3c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22986778" name="d926ad20-cc3c-11f0-8c2e-cb439f975022.jpg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76894257" name="dee79b70-cc3c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08770748" name="dee79b70-cc3c-11f0-8c2e-cb439f975022.jpg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EG-DG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64692824" name="97adda70-cc3d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93768768" name="97adda70-cc3d-11f0-8c2e-cb439f975022.jpg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75557162" name="9f4cb080-cc3d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05343077" name="9f4cb080-cc3d-11f0-8c2e-cb439f975022.jpg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Sockel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36688540" name="b3d8b300-cc3d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4995413" name="b3d8b300-cc3d-11f0-8c2e-cb439f975022.jpg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93799133" name="b96cc4f0-cc3d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43173299" name="b96cc4f0-cc3d-11f0-8c2e-cb439f975022.jpg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52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Büelstrasse 4, 9430 St. Margrethen</w:t>
          </w:r>
        </w:p>
        <w:p>
          <w:pPr>
            <w:spacing w:before="0" w:after="0"/>
          </w:pPr>
          <w:r>
            <w:t>601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media/document_image_rId44.jpeg" Type="http://schemas.openxmlformats.org/officeDocument/2006/relationships/image" Id="rId44"/>
    <Relationship Target="media/document_image_rId45.jpeg" Type="http://schemas.openxmlformats.org/officeDocument/2006/relationships/image" Id="rId45"/>
    <Relationship Target="media/document_image_rId46.jpeg" Type="http://schemas.openxmlformats.org/officeDocument/2006/relationships/image" Id="rId46"/>
    <Relationship Target="media/document_image_rId47.jpeg" Type="http://schemas.openxmlformats.org/officeDocument/2006/relationships/image" Id="rId47"/>
    <Relationship Target="media/document_image_rId48.jpeg" Type="http://schemas.openxmlformats.org/officeDocument/2006/relationships/image" Id="rId48"/>
    <Relationship Target="media/document_image_rId49.jpeg" Type="http://schemas.openxmlformats.org/officeDocument/2006/relationships/image" Id="rId49"/>
    <Relationship Target="media/document_image_rId50.jpeg" Type="http://schemas.openxmlformats.org/officeDocument/2006/relationships/image" Id="rId50"/>
    <Relationship Target="media/document_image_rId51.jpeg" Type="http://schemas.openxmlformats.org/officeDocument/2006/relationships/image" Id="rId51"/>
    <Relationship Target="footer.xml" Type="http://schemas.openxmlformats.org/officeDocument/2006/relationships/footer" Id="rId52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