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9611166" name="d0bcf2d0-c5e2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653125" name="d0bcf2d0-c5e2-11f0-a011-57a7cf22fc3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9045012" name="d6db6a70-c5e2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9830460" name="d6db6a70-c5e2-11f0-a011-57a7cf22fc3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5772688" name="0a72a92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0902779" name="0a72a920-c5e3-11f0-a011-57a7cf22fc3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7027421" name="0e9a80e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1585373" name="0e9a80e0-c5e3-11f0-a011-57a7cf22fc3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9144820" name="49f3d51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9575703" name="49f3d510-c5e3-11f0-a011-57a7cf22fc3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3096748" name="4f9a368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8411310" name="4f9a3680-c5e3-11f0-a011-57a7cf22fc3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1575690" name="8201f5e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4283976" name="8201f5e0-c5e3-11f0-a011-57a7cf22fc3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43069" name="87cf8e6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4921042" name="87cf8e60-c5e3-11f0-a011-57a7cf22fc3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0553429" name="2059643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0788268" name="20596430-c5e4-11f0-a011-57a7cf22fc3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7678689" name="26e0fde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8449101" name="26e0fde0-c5e4-11f0-a011-57a7cf22fc3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8135633" name="d520892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1722842" name="d5208920-c5e4-11f0-a011-57a7cf22fc3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2910218" name="dc1b570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3003355" name="dc1b5700-c5e4-11f0-a011-57a7cf22fc3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9263044" name="905a91d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9278155" name="905a91d0-c5e6-11f0-a011-57a7cf22fc3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8514149" name="9412dee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6955501" name="9412dee0-c5e6-11f0-a011-57a7cf22fc3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5331757" name="a639531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99749" name="a6395310-c5e6-11f0-a011-57a7cf22fc3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4508898" name="ab7f932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0726977" name="ab7f9320-c5e6-11f0-a011-57a7cf22fc3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2373593" name="b62a49a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832358" name="b62a49a0-c5e6-11f0-a011-57a7cf22fc3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6832079" name="b9c12c0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0149916" name="b9c12c00-c5e6-11f0-a011-57a7cf22fc3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6244757" name="3a3b56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7627369" name="3a3b56d0-c5e7-11f0-a011-57a7cf22fc3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5379426" name="3ef7584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3570727" name="3ef75840-c5e7-11f0-a011-57a7cf22fc3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Schopf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6615550" name="9d3e04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5445848" name="9d3e04d0-c5e7-11f0-a011-57a7cf22fc3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3103957" name="a2292c9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9801572" name="a2292c90-c5e7-11f0-a011-57a7cf22fc3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5673460" name="77a5e25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389807" name="77a5e250-c5e8-11f0-a011-57a7cf22fc3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0610348" name="7b62752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541387" name="7b627520-c5e8-11f0-a011-57a7cf22fc3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0597549" name="dfb6d07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457833" name="dfb6d070-c5e8-11f0-a011-57a7cf22fc3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2273298" name="0d81fd40-c5e9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6838405" name="0d81fd40-c5e9-11f0-a011-57a7cf22fc3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5336422" name="fbaf4e6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0576201" name="fbaf4e60-c5e8-11f0-a011-57a7cf22fc3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4518241" name="012b1d60-c5e9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9860164" name="012b1d60-c5e9-11f0-a011-57a7cf22fc3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9183539" name="a0d52df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2293062" name="a0d52df0-c5ea-11f0-a011-57a7cf22fc32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2481217" name="a572f90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1869629" name="a572f900-c5ea-11f0-a011-57a7cf22fc32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7867000" name="1791e87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2527572" name="1791e870-c5eb-11f0-a011-57a7cf22fc32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7667431" name="1c7bfec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2214979" name="1c7bfec0-c5eb-11f0-a011-57a7cf22fc32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1459824" name="9eb788a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8957451" name="9eb788a0-c5eb-11f0-a011-57a7cf22fc32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9238271" name="a33d85f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8951553" name="a33d85f0-c5eb-11f0-a011-57a7cf22fc32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4520042" name="be97d2a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0902454" name="be97d2a0-c5ec-11f0-a011-57a7cf22fc32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7718437" name="c4091a5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8503764" name="c4091a50-c5ec-11f0-a011-57a7cf22fc32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5202452" name="3e183eb0-c5ee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2183099" name="3e183eb0-c5ee-11f0-a011-57a7cf22fc32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8860812" name="46646bc0-c5ee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3979459" name="46646bc0-c5ee-11f0-a011-57a7cf22fc32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Sonnenbergweg 3, 8422 Pfungen</w:t>
          </w:r>
        </w:p>
        <w:p>
          <w:pPr>
            <w:spacing w:before="0" w:after="0"/>
          </w:pPr>
          <w:r>
            <w:t>581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footer.xml" Type="http://schemas.openxmlformats.org/officeDocument/2006/relationships/footer" Id="rId4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