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Fasade </w:t>
            </w:r>
          </w:p>
          <w:p>
            <w:pPr>
              <w:spacing w:before="0" w:after="0"/>
            </w:pPr>
            <w:r>
              <w:t>EG -DG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84134723" name="bb6ffd20-cb7b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1718718" name="bb6ffd20-cb7b-11f0-ba11-939d2d0ad7eb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4099228" name="be484a70-cb7b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8034493" name="be484a70-cb7b-11f0-ba11-939d2d0ad7eb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Fasade </w:t>
            </w:r>
          </w:p>
          <w:p>
            <w:pPr>
              <w:spacing w:before="0" w:after="0"/>
            </w:pPr>
            <w:r>
              <w:t>EG -DG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30242466" name="fc144c50-cb7b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3521957" name="fc144c50-cb7b-11f0-ba11-939d2d0ad7eb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3803392" name="ffc48310-cb7b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1261572" name="ffc48310-cb7b-11f0-ba11-939d2d0ad7eb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Keller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7688856" name="1ed0f7c0-cb7c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1768918" name="1ed0f7c0-cb7c-11f0-ba11-939d2d0ad7eb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5560917" name="27bc9920-cb7c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388751" name="27bc9920-cb7c-11f0-ba11-939d2d0ad7eb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562243" name="1b0d91b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4267592" name="1b0d91b0-cb7d-11f0-ba11-939d2d0ad7eb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1810332" name="20b2e1b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5869350" name="20b2e1b0-cb7d-11f0-ba11-939d2d0ad7eb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46848943" name="2d8be9e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4694864" name="2d8be9e0-cb7d-11f0-ba11-939d2d0ad7eb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1345541" name="318ead7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2580556" name="318ead70-cb7d-11f0-ba11-939d2d0ad7eb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980580" name="3b3eb04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5469770" name="3b3eb040-cb7d-11f0-ba11-939d2d0ad7eb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0370390" name="40fe661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8329216" name="40fe6610-cb7d-11f0-ba11-939d2d0ad7eb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2810649" name="698379e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4216930" name="698379e0-cb7d-11f0-ba11-939d2d0ad7eb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05556707" name="6d88123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344847" name="6d881230-cb7d-11f0-ba11-939d2d0ad7eb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58362311" name="a5cf446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9776512" name="a5cf4460-cb7d-11f0-ba11-939d2d0ad7eb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96908861" name="a9020dc0-cb7d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3725204" name="a9020dc0-cb7d-11f0-ba11-939d2d0ad7eb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Scheune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3295321" name="56b3ff00-cb7e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6770894" name="56b3ff00-cb7e-11f0-ba11-939d2d0ad7eb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4876136" name="5bce2600-cb7e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5336590" name="5bce2600-cb7e-11f0-ba11-939d2d0ad7eb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Lager 1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08348735" name="d15bfd70-cb7e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8211815" name="d15bfd70-cb7e-11f0-ba11-939d2d0ad7eb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3054531" name="d5755640-cb7e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6385436" name="d5755640-cb7e-11f0-ba11-939d2d0ad7eb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Lager 2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4543650" name="2c7c63c0-cb7f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5480733" name="2c7c63c0-cb7f-11f0-ba11-939d2d0ad7eb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8989580" name="32c96570-cb7f-11f0-ba11-939d2d0ad7e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1814039" name="32c96570-cb7f-11f0-ba11-939d2d0ad7eb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Eisenbahnstrasse 24, 3604 Thun</w:t>
          </w:r>
        </w:p>
        <w:p>
          <w:pPr>
            <w:spacing w:before="0" w:after="0"/>
          </w:pPr>
          <w:r>
            <w:t>607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footer.xml" Type="http://schemas.openxmlformats.org/officeDocument/2006/relationships/footer" Id="rId2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