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7838760" name="641b8ee0-c518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6063440" name="641b8ee0-c518-11f0-8519-1bb072c14d14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4353078" name="676bcb50-c518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299886" name="676bcb50-c518-11f0-8519-1bb072c14d14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6424600" name="44fad97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3257863" name="44fad970-c519-11f0-8519-1bb072c14d14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7639097" name="4ad0af5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52333" name="4ad0af50-c519-11f0-8519-1bb072c14d14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0490198" name="992c31b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9252621" name="992c31b0-c519-11f0-8519-1bb072c14d1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0184838" name="9d36484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396899" name="9d364840-c519-11f0-8519-1bb072c14d14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Küche / 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8273543" name="394d2a8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3717241" name="394d2a80-c51c-11f0-8519-1bb072c14d14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9200163" name="4067674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3836572" name="40676740-c51c-11f0-8519-1bb072c14d1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3936745" name="5e0cd1e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2380029" name="5e0cd1e0-c51c-11f0-8519-1bb072c14d1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4326865" name="714f3d6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1448702" name="714f3d60-c51c-11f0-8519-1bb072c14d1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3858469" name="3debc37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7189964" name="3debc370-c51d-11f0-8519-1bb072c14d1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9993520" name="4328187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0207558" name="43281870-c51d-11f0-8519-1bb072c14d14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Cheminée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5438010" name="cc648ab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3351590" name="cc648ab0-c51d-11f0-8519-1bb072c14d14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1773954" name="d023195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646489" name="d0231950-c51d-11f0-8519-1bb072c14d14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1037593" name="980a069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7960321" name="980a0690-c51e-11f0-8519-1bb072c14d1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9217288" name="a14093a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0254154" name="a14093a0-c51e-11f0-8519-1bb072c14d1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2153808" name="f6606a9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7042262" name="f6606a90-c51e-11f0-8519-1bb072c14d14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5447304" name="fbdfbc0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1644711" name="fbdfbc00-c51e-11f0-8519-1bb072c14d14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0836318" name="6277ecd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141765" name="6277ecd0-c51f-11f0-8519-1bb072c14d1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8668144" name="6776758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9788288" name="67767580-c51f-11f0-8519-1bb072c14d14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8423845" name="ac4c396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0927845" name="ac4c3960-c51f-11f0-8519-1bb072c14d1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2767765" name="b09e7c8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665141" name="b09e7c80-c51f-11f0-8519-1bb072c14d14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9072637" name="b8d0b8f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2198508" name="b8d0b8f0-c51f-11f0-8519-1bb072c14d14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154068" name="beb2008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5709819" name="beb20080-c51f-11f0-8519-1bb072c14d14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6360804" name="fa874600-c520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8407032" name="fa874600-c520-11f0-8519-1bb072c14d14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7064281" name="12086ca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8950827" name="12086ca0-c521-11f0-8519-1bb072c14d14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289236" name="80e85db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7298872" name="80e85db0-c521-11f0-8519-1bb072c14d14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0726718" name="876e97d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2750150" name="876e97d0-c521-11f0-8519-1bb072c14d14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631405" name="fde4fa8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0570681" name="fde4fa80-c521-11f0-8519-1bb072c14d14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1369291" name="01ce1b90-c522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0935817" name="01ce1b90-c522-11f0-8519-1bb072c14d14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Obstgartenstrasse 8, 9555 Tobel</w:t>
          </w:r>
        </w:p>
        <w:p>
          <w:pPr>
            <w:spacing w:before="0" w:after="0"/>
          </w:pPr>
          <w:r>
            <w:t>584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