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Ladenlokal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(elastische) Bodenbeläge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8121339" name="8ecfd5b0-c3ce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904959" name="8ecfd5b0-c3ce-11f0-b1f6-79da1a92a58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5523689" name="94a7ce70-c3ce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1084042" name="94a7ce70-c3ce-11f0-b1f6-79da1a92a58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Ladenlokal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5180017" name="dad3d380-c3ce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4371400" name="dad3d380-c3ce-11f0-b1f6-79da1a92a58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3554928" name="e416bca0-c3ce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220991" name="e416bca0-c3ce-11f0-b1f6-79da1a92a58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Ladenlokal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Schaufenster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Fensterkitt </w:t>
            </w:r>
          </w:p>
          <w:p>
            <w:pPr>
              <w:spacing w:before="0" w:after="0"/>
            </w:pPr>
            <w:r>
              <w:t>Schaufenster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3358372" name="03abe95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7287958" name="03abe950-c3cf-11f0-b1f6-79da1a92a58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8188451" name="0840659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5434295" name="08406590-c3cf-11f0-b1f6-79da1a92a58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Ladenlokal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3031859" name="166b693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6786253" name="166b6930-c3cf-11f0-b1f6-79da1a92a58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7378732" name="1b504f6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7742972" name="1b504f60-c3cf-11f0-b1f6-79da1a92a58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Ladenlokal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0626896" name="2ea669f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7847703" name="2ea669f0-c3cf-11f0-b1f6-79da1a92a58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3813496" name="35b4bfd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3323061" name="35b4bfd0-c3cf-11f0-b1f6-79da1a92a58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104496" name="4365153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6722613" name="43651530-c3cf-11f0-b1f6-79da1a92a58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9228798" name="4af963f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1730240" name="4af963f0-c3cf-11f0-b1f6-79da1a92a58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Gang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8911516" name="5f1ae4d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5720742" name="5f1ae4d0-c3cf-11f0-b1f6-79da1a92a58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79608096" name="6c79bed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5406439" name="6c79bed0-c3cf-11f0-b1f6-79da1a92a58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Gang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1865509" name="7ceed98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860594" name="7ceed980-c3cf-11f0-b1f6-79da1a92a58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4513066" name="837a1cb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5099841" name="837a1cb0-c3cf-11f0-b1f6-79da1a92a58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Gang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793844" name="8f91347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6259987" name="8f913470-c3cf-11f0-b1f6-79da1a92a58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4011895" name="9b7c0c1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1766696" name="9b7c0c10-c3cf-11f0-b1f6-79da1a92a58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2225343" name="8a761500-c52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2658049" name="8a761500-c52d-11f0-8519-1bb072c14d14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6290098" name="8dfdb520-c52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3152210" name="8dfdb520-c52d-11f0-8519-1bb072c14d14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32056" name="b28360c0-c52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1901529" name="b28360c0-c52d-11f0-8519-1bb072c14d14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512570" name="b5c48200-c52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1968398" name="b5c48200-c52d-11f0-8519-1bb072c14d14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5998560" name="c10dc270-c52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2753833" name="c10dc270-c52d-11f0-8519-1bb072c14d14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2671519" name="c724c000-c52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4993565" name="c724c000-c52d-11f0-8519-1bb072c14d14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Birmensdorferstrasse 197, 8003 Zürich</w:t>
          </w:r>
        </w:p>
        <w:p>
          <w:pPr>
            <w:spacing w:before="0" w:after="0"/>
          </w:pPr>
          <w:r>
            <w:t>587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footer.xml" Type="http://schemas.openxmlformats.org/officeDocument/2006/relationships/footer" Id="rId28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