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9935240" name="5cad28b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197461" name="5cad28b0-c399-11f0-b1f6-79da1a92a58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468341" name="523ae75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227181" name="523ae750-c399-11f0-b1f6-79da1a92a58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463956" name="9e17d52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59244" name="9e17d520-c399-11f0-b1f6-79da1a92a58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062909" name="a30287b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419281" name="a30287b0-c399-11f0-b1f6-79da1a92a58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9824165" name="b89301e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795140" name="b89301e0-c399-11f0-b1f6-79da1a92a58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454402" name="bc636ad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121395" name="bc636ad0-c399-11f0-b1f6-79da1a92a58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6487820" name="d58cc33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836192" name="d58cc330-c399-11f0-b1f6-79da1a92a58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661965" name="dd8c2fd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440890" name="dd8c2fd0-c399-11f0-b1f6-79da1a92a58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882120" name="156b516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293013" name="156b5160-c39a-11f0-b1f6-79da1a92a58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7260414" name="1b2f25e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820762" name="1b2f25e0-c39a-11f0-b1f6-79da1a92a58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573848" name="7b8a5a9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298673" name="7b8a5a90-c39a-11f0-b1f6-79da1a92a58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9799148" name="7fc7dd3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162774" name="7fc7dd30-c39a-11f0-b1f6-79da1a92a58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713586" name="8eb93e1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704649" name="8eb93e10-c39a-11f0-b1f6-79da1a92a58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294307" name="956d8d1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957526" name="956d8d10-c39a-11f0-b1f6-79da1a92a58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7656652" name="c324e3c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88542" name="c324e3c0-c39a-11f0-b1f6-79da1a92a58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074700" name="d460a9d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916576" name="d460a9d0-c39a-11f0-b1f6-79da1a92a58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269015" name="32abc33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632683" name="32abc330-c39b-11f0-b1f6-79da1a92a58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155498" name="3b376a4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403126" name="3b376a40-c39b-11f0-b1f6-79da1a92a58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681611" name="615e42c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424334" name="615e42c0-c39b-11f0-b1f6-79da1a92a58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6188416" name="6bd7fe3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848524" name="6bd7fe30-c39b-11f0-b1f6-79da1a92a58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922845" name="a4fc49f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14928" name="a4fc49f0-c39b-11f0-b1f6-79da1a92a58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006673" name="aaf81e6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349413" name="aaf81e60-c39b-11f0-b1f6-79da1a92a58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386062" name="bffd96a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908243" name="bffd96a0-c39b-11f0-b1f6-79da1a92a58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109055" name="c590490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376905" name="c5904900-c39b-11f0-b1f6-79da1a92a58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415325" name="54535fb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339287" name="54535fb0-c39c-11f0-b1f6-79da1a92a58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330709" name="5812156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993573" name="58121560-c39c-11f0-b1f6-79da1a92a58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8113245" name="df97a55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846249" name="df97a550-c39b-11f0-b1f6-79da1a92a58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749344" name="e363535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585983" name="e3635350-c39b-11f0-b1f6-79da1a92a58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Dachpappe</w:t>
            </w:r>
          </w:p>
          <w:p>
            <w:pPr>
              <w:spacing w:before="0" w:after="0"/>
            </w:pPr>
            <w:r>
              <w:t>Dachabdichtung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977697" name="a79fd63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536104" name="a79fd630-c39c-11f0-b1f6-79da1a92a58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907512" name="b41e896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789843" name="b41e8960-c39c-11f0-b1f6-79da1a92a58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3624339" name="c940634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4005" name="c9406340-c39c-11f0-b1f6-79da1a92a58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166940" name="d2cfbeb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481551" name="d2cfbeb0-c39c-11f0-b1f6-79da1a92a58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Sockelfliesenkleber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013476" name="55e295c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006902" name="55e295c0-c39d-11f0-b1f6-79da1a92a58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1619515" name="5bd828a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647272" name="5bd828a0-c39d-11f0-b1f6-79da1a92a58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74525" name="84995b1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243719" name="84995b10-c39d-11f0-b1f6-79da1a92a58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333711" name="8ae6f90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06327" name="8ae6f900-c39d-11f0-b1f6-79da1a92a58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grosse Fenster DG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278484" name="b24a703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913663" name="b24a7030-c39d-11f0-b1f6-79da1a92a58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921700" name="c5811be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908916" name="c5811be0-c39d-11f0-b1f6-79da1a92a58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066875" name="e6758a7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919450" name="e6758a70-c39d-11f0-b1f6-79da1a92a58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6570935" name="e9cbe16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185773" name="e9cbe160-c39d-11f0-b1f6-79da1a92a58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897107" name="71bbd67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181384" name="71bbd670-c39e-11f0-b1f6-79da1a92a58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6970681" name="7773c41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263395" name="7773c410-c39e-11f0-b1f6-79da1a92a58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675966" name="8bee3a6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126737" name="8bee3a60-c39e-11f0-b1f6-79da1a92a58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1998131" name="96e981e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293217" name="96e981e0-c39e-11f0-b1f6-79da1a92a58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Technikraum Lüftung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3921649" name="b63f0d8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889379" name="b63f0d80-c39e-11f0-b1f6-79da1a92a58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9463235" name="d294035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29753" name="d2940350-c39e-11f0-b1f6-79da1a92a58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7517576" name="61046620-c39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388410" name="61046620-c39f-11f0-b1f6-79da1a92a58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089476" name="6b80e0b0-c39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611197" name="6b80e0b0-c39f-11f0-b1f6-79da1a92a58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4303283" name="4c9fa54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63786" name="4c9fa540-c3a0-11f0-b1f6-79da1a92a58e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2222092" name="504fdc0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719255" name="504fdc00-c3a0-11f0-b1f6-79da1a92a58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1186958" name="afa2534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771532" name="afa25340-c3a0-11f0-b1f6-79da1a92a58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9033870" name="badd62e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125702" name="badd62e0-c3a0-11f0-b1f6-79da1a92a58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9377359" name="dba3f8c0-c3a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650179" name="dba3f8c0-c3a2-11f0-b1f6-79da1a92a58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909216" name="e07f6910-c3a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097909" name="e07f6910-c3a2-11f0-b1f6-79da1a92a58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724952" name="038dde0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871978" name="038dde00-c3a3-11f0-b1f6-79da1a92a58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914968" name="0a47d25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011962" name="0a47d250-c3a3-11f0-b1f6-79da1a92a58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4599917" name="2bc8a26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477403" name="2bc8a260-c3a3-11f0-b1f6-79da1a92a58e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481231" name="2f19c93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034280" name="2f19c930-c3a3-11f0-b1f6-79da1a92a58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5060863" name="5791216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426590" name="57912160-c3a3-11f0-b1f6-79da1a92a58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413063" name="5c6d2df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459089" name="5c6d2df0-c3a3-11f0-b1f6-79da1a92a58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6207911" name="90bff47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519405" name="90bff470-c3a3-11f0-b1f6-79da1a92a58e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205481" name="982eb9d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930971" name="982eb9d0-c3a3-11f0-b1f6-79da1a92a58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546222" name="bf01d7e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113505" name="bf01d7e0-c3a3-11f0-b1f6-79da1a92a58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304871" name="c4cb51b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322301" name="c4cb51b0-c3a3-11f0-b1f6-79da1a92a58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70825" name="efa997c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337082" name="efa997c0-c3a3-11f0-b1f6-79da1a92a58e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994496" name="f783c92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164311" name="f783c920-c3a3-11f0-b1f6-79da1a92a58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Deckenpanelen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6033634" name="136f75d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923663" name="136f75d0-c3a4-11f0-b1f6-79da1a92a58e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15042" name="1b9974e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830380" name="1b9974e0-c3a4-11f0-b1f6-79da1a92a58e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5078673" name="3c77754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849808" name="3c777540-c3a4-11f0-b1f6-79da1a92a58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594473" name="60d7be9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918973" name="60d7be90-c3a4-11f0-b1f6-79da1a92a58e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7072426" name="6f9eb41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560757" name="6f9eb410-c3a4-11f0-b1f6-79da1a92a58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927109" name="740ae7d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29986" name="740ae7d0-c3a4-11f0-b1f6-79da1a92a58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6269551" name="cc2a1c1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501446" name="cc2a1c10-c3a4-11f0-b1f6-79da1a92a58e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473530" name="d01ba19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290119" name="d01ba190-c3a4-11f0-b1f6-79da1a92a58e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332390" name="fa49f89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692293" name="fa49f890-c3a4-11f0-b1f6-79da1a92a58e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460546" name="fe7a34c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554018" name="fe7a34c0-c3a4-11f0-b1f6-79da1a92a58e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798726" name="1ec1254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114555" name="1ec12540-c3a5-11f0-b1f6-79da1a92a58e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228749" name="25db3af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609229" name="25db3af0-c3a5-11f0-b1f6-79da1a92a58e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826059" name="4089fad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877278" name="4089fad0-c3a5-11f0-b1f6-79da1a92a58e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959784" name="44c6931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027428" name="44c69310-c3a5-11f0-b1f6-79da1a92a58e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308905" name="583bce6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152028" name="583bce60-c3a5-11f0-b1f6-79da1a92a58e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240955" name="601bf33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851260" name="601bf330-c3a5-11f0-b1f6-79da1a92a58e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460380" name="c33f218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766790" name="c33f2180-c3a5-11f0-b1f6-79da1a92a58e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9117" name="c64b501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258397" name="c64b5010-c3a5-11f0-b1f6-79da1a92a58e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2704926" name="dc0f5d6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066588" name="dc0f5d60-c3a5-11f0-b1f6-79da1a92a58e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3173602" name="e06f833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113438" name="e06f8330-c3a5-11f0-b1f6-79da1a92a58e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5438770" name="110568c0-c3a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759153" name="110568c0-c3a6-11f0-b1f6-79da1a92a58e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42820" name="15bcfd60-c3a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384540" name="15bcfd60-c3a6-11f0-b1f6-79da1a92a58e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Steigzone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Rohrummantelung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2491998" name="929e1dc0-c3b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674619" name="929e1dc0-c3b8-11f0-b1f6-79da1a92a58e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9945119" name="9ed826d0-c3b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120278" name="9ed826d0-c3b8-11f0-b1f6-79da1a92a58e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Serverraum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6990645" name="0e059ba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05881" name="0e059ba0-c3b9-11f0-b1f6-79da1a92a58e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10182" name="133ff4d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15976" name="133ff4d0-c3b9-11f0-b1f6-79da1a92a58e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8868370" name="34e2cbd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282433" name="34e2cbd0-c3b9-11f0-b1f6-79da1a92a58e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147412" name="458fe67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218146" name="458fe670-c3b9-11f0-b1f6-79da1a92a58e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7825953" name="48df431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23877" name="48df4310-c3ba-11f0-b1f6-79da1a92a58e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6842541" name="4dfdafd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728197" name="4dfdafd0-c3ba-11f0-b1f6-79da1a92a58e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058967" name="66d42d4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477697" name="66d42d40-c3ba-11f0-b1f6-79da1a92a58e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941155" name="6c319ed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342937" name="6c319ed0-c3ba-11f0-b1f6-79da1a92a58e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Aussenwände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075394" name="7880fd40-c3b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445092" name="7880fd40-c3bd-11f0-b1f6-79da1a92a58e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825108" name="7dbb0850-c3b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544814" name="7dbb0850-c3bd-11f0-b1f6-79da1a92a58e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276922" name="199ede9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055449" name="199ede90-c3be-11f0-b1f6-79da1a92a58e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4467056" name="20e5f7b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754349" name="20e5f7b0-c3be-11f0-b1f6-79da1a92a58e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164215" name="adca153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848529" name="adca1530-c3be-11f0-b1f6-79da1a92a58e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232152" name="b2e1560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379609" name="b2e15600-c3be-11f0-b1f6-79da1a92a58e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993213" name="c12d9d4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079534" name="c12d9d40-c3be-11f0-b1f6-79da1a92a58e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091426" name="c780444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177512" name="c7804440-c3be-11f0-b1f6-79da1a92a58e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648370" name="d5352d8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620014" name="d5352d80-c3be-11f0-b1f6-79da1a92a58e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292281" name="dd7b190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572408" name="dd7b1900-c3be-11f0-b1f6-79da1a92a58e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632848" name="2e162b2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114674" name="2e162b20-c3bf-11f0-b1f6-79da1a92a58e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419617" name="33de456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620208" name="33de4560-c3bf-11f0-b1f6-79da1a92a58e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273781" name="88ccac1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60106" name="88ccac10-c3bf-11f0-b1f6-79da1a92a58e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794713" name="923c237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050484" name="923c2370-c3bf-11f0-b1f6-79da1a92a58e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Verputz mit Sockelkleber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941527" name="c7b7646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829984" name="c7b76460-c3bf-11f0-b1f6-79da1a92a58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73529" name="d43a0f3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488068" name="d43a0f30-c3bf-11f0-b1f6-79da1a92a58e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376598" name="007944d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180829" name="007944d0-c3c0-11f0-b1f6-79da1a92a58e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578235" name="06212ce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505394" name="06212ce0-c3c0-11f0-b1f6-79da1a92a58e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8340906" name="4573599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072315" name="45735990-c3c0-11f0-b1f6-79da1a92a58e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916726" name="4bb5ace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270846" name="4bb5ace0-c3c0-11f0-b1f6-79da1a92a58e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Notfalltreppe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806459" name="6d9df15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68137" name="6d9df150-c3c0-11f0-b1f6-79da1a92a58e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324229" name="759f80d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086095" name="759f80d0-c3c0-11f0-b1f6-79da1a92a58e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Notfalltreppe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6613648" name="9230954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281876" name="92309540-c3c0-11f0-b1f6-79da1a92a58e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561830" name="97c0d6a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646480" name="97c0d6a0-c3c0-11f0-b1f6-79da1a92a58e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UG1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3727775" name="c7c36060-c3c1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9576" name="c7c36060-c3c1-11f0-b1f6-79da1a92a58e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6550334" name="cccda8e0-c3c1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713893" name="cccda8e0-c3c1-11f0-b1f6-79da1a92a58e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Studio</w:t>
            </w:r>
          </w:p>
          <w:p>
            <w:pPr>
              <w:spacing w:before="0" w:after="0"/>
            </w:pPr>
            <w:r>
              <w:t>1UG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Holzzement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806146" name="8ab8481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203395" name="8ab84810-c3c2-11f0-b1f6-79da1a92a58e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4034841" name="903bdf4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974537" name="903bdf40-c3c2-11f0-b1f6-79da1a92a58e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UG1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583051" name="e054f02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198690" name="e054f020-c3c2-11f0-b1f6-79da1a92a58e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704080" name="e4ebb65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543238" name="e4ebb650-c3c2-11f0-b1f6-79da1a92a58e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</w:t>
            </w:r>
          </w:p>
          <w:p>
            <w:pPr>
              <w:spacing w:before="0" w:after="0"/>
            </w:pPr>
            <w:r>
              <w:t>1UG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1542958" name="2c46505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090923" name="2c465050-c3c3-11f0-b1f6-79da1a92a58e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472260" name="320e91a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525455" name="320e91a0-c3c3-11f0-b1f6-79da1a92a58e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</w:t>
            </w:r>
          </w:p>
          <w:p>
            <w:pPr>
              <w:spacing w:before="0" w:after="0"/>
            </w:pPr>
            <w:r>
              <w:t>1UG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500573" name="6428a63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410725" name="6428a630-c3c3-11f0-b1f6-79da1a92a58e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119494" name="6a21bb8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883197" name="6a21bb80-c3c3-11f0-b1f6-79da1a92a58e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</w:t>
            </w:r>
          </w:p>
          <w:p>
            <w:pPr>
              <w:spacing w:before="0" w:after="0"/>
            </w:pPr>
            <w:r>
              <w:t>1UG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005745" name="9a2e73e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784184" name="9a2e73e0-c3c3-11f0-b1f6-79da1a92a58e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3981145" name="9d53f6d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94852" name="9d53f6d0-c3c3-11f0-b1f6-79da1a92a58e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</w:t>
            </w:r>
          </w:p>
          <w:p>
            <w:pPr>
              <w:spacing w:before="0" w:after="0"/>
            </w:pPr>
            <w:r>
              <w:t>1UG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Deckenpanelen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7320771" name="abfe8ab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627149" name="abfe8ab0-c3c3-11f0-b1f6-79da1a92a58e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685903" name="b29f039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296530" name="b29f0390-c3c3-11f0-b1f6-79da1a92a58e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UG1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830171" name="023305f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070049" name="023305f0-c3c4-11f0-b1f6-79da1a92a58e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451151" name="08abab8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111844" name="08abab80-c3c4-11f0-b1f6-79da1a92a58e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213376" name="c431a6c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859180" name="c431a6c0-c3c4-11f0-b1f6-79da1a92a58e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032184" name="c8627f3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570820" name="c8627f30-c3c4-11f0-b1f6-79da1a92a58e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875822" name="3b0062a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302056" name="3b0062a0-c3c5-11f0-b1f6-79da1a92a58e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0954080" name="534882c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754370" name="534882c0-c3c5-11f0-b1f6-79da1a92a58e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705574" name="5d9b072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781760" name="5d9b0720-c3c5-11f0-b1f6-79da1a92a58e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918902" name="61c17f5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139342" name="61c17f50-c3c5-11f0-b1f6-79da1a92a58e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977183" name="78134db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862294" name="78134db0-c3c5-11f0-b1f6-79da1a92a58e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437765" name="7daf9d0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827856" name="7daf9d00-c3c5-11f0-b1f6-79da1a92a58e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 mit bituminöen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283930" name="4d17c63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381745" name="4d17c630-c3c6-11f0-b1f6-79da1a92a58e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437401" name="546a02e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326948" name="546a02e0-c3c6-11f0-b1f6-79da1a92a58e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0925075" name="8a9a14e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890754" name="8a9a14e0-c3c6-11f0-b1f6-79da1a92a58e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4990716" name="9d777d0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593909" name="9d777d00-c3c6-11f0-b1f6-79da1a92a58e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438931" name="ab94ec1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502417" name="ab94ec10-c3c6-11f0-b1f6-79da1a92a58e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176281" name="af0c117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814645" name="af0c1170-c3c6-11f0-b1f6-79da1a92a58e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723811" name="f2c58fe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887433" name="f2c58fe0-c3c6-11f0-b1f6-79da1a92a58e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801090" name="0251aa20-c3c7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936950" name="0251aa20-c3c7-11f0-b1f6-79da1a92a58e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75611" name="1f6eaae0-c3c7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410844" name="1f6eaae0-c3c7-11f0-b1f6-79da1a92a58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323341" name="24c42d30-c3c7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974504" name="24c42d30-c3c7-11f0-b1f6-79da1a92a58e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8554200" name="ad49dd20-c3c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888916" name="ad49dd20-c3c8-11f0-b1f6-79da1a92a58e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880985" name="b084bcd0-c3c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517807" name="b084bcd0-c3c8-11f0-b1f6-79da1a92a58e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Seestrasse 346, 8038 Zürich</w:t>
          </w:r>
        </w:p>
        <w:p>
          <w:pPr>
            <w:spacing w:before="0" w:after="0"/>
          </w:pPr>
          <w:r>
            <w:t>564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footer.xml" Type="http://schemas.openxmlformats.org/officeDocument/2006/relationships/footer" Id="rId16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