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1279248" name="6ac3e1a0-ca97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5914667" name="6ac3e1a0-ca97-11f0-a272-11a42cc6b89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8398714" name="71a13c70-ca97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1027899" name="71a13c70-ca97-11f0-a272-11a42cc6b89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2556203" name="80275860-ca97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0067877" name="80275860-ca97-11f0-a272-11a42cc6b89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7045622" name="86be8270-ca97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0765218" name="86be8270-ca97-11f0-a272-11a42cc6b89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1498208" name="198b137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0411983" name="198b1370-ca98-11f0-a272-11a42cc6b89f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8204809" name="20e0ab8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7490728" name="20e0ab80-ca98-11f0-a272-11a42cc6b89f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0307547" name="2f13022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5143083" name="2f130220-ca98-11f0-a272-11a42cc6b89f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3149970" name="36357c4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9396746" name="36357c40-ca98-11f0-a272-11a42cc6b89f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5456292" name="abf6bfc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0801660" name="abf6bfc0-ca98-11f0-a272-11a42cc6b89f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905716" name="b2fcb13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633924" name="b2fcb130-ca98-11f0-a272-11a42cc6b89f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5791993" name="c4118e5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7288113" name="c4118e50-ca98-11f0-a272-11a42cc6b89f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7881591" name="ca2ad5d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8896655" name="ca2ad5d0-ca98-11f0-a272-11a42cc6b89f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878710" name="1b801ac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3994349" name="1b801ac0-ca9a-11f0-a272-11a42cc6b89f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7772173" name="23728f1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7984762" name="23728f10-ca9a-11f0-a272-11a42cc6b89f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0828145" name="2f7f94b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1539503" name="2f7f94b0-ca9a-11f0-a272-11a42cc6b89f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1773358" name="32fbc32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1140516" name="32fbc320-ca9a-11f0-a272-11a42cc6b89f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1560866" name="44ff942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4687779" name="44ff9420-ca9a-11f0-a272-11a42cc6b89f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7172516" name="4ead4d0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9661588" name="4ead4d00-ca9a-11f0-a272-11a42cc6b89f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Cheminée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Cheminée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4788863" name="c148233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9195268" name="c1482330-ca9a-11f0-a272-11a42cc6b89f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2413539" name="c63d5d1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652597" name="c63d5d10-ca9a-11f0-a272-11a42cc6b89f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Küche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8213862" name="d6f9e10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6133804" name="d6f9e100-ca9a-11f0-a272-11a42cc6b89f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3240400" name="dd3f8fb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631985" name="dd3f8fb0-ca9a-11f0-a272-11a42cc6b89f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Küche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9761780" name="f3eaefc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0602937" name="f3eaefc0-ca9a-11f0-a272-11a42cc6b89f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1630882" name="02eec730-ca9b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6126952" name="02eec730-ca9b-11f0-a272-11a42cc6b89f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5923251" name="4ac1d010-ca9c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4154462" name="4ac1d010-ca9c-11f0-a272-11a42cc6b89f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9254246" name="4de1d4c0-ca9c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3871949" name="4de1d4c0-ca9c-11f0-a272-11a42cc6b89f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373807" name="2ae2859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8518339" name="2ae28590-ca9d-11f0-a272-11a42cc6b89f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0896028" name="2e53425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421021" name="2e534250-ca9d-11f0-a272-11a42cc6b89f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9138473" name="3db5666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7661594" name="3db56660-ca9d-11f0-a272-11a42cc6b89f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811199" name="425eca3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2115837" name="425eca30-ca9d-11f0-a272-11a42cc6b89f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/ 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Leichtbauelemente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8409893" name="d0ae107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37472" name="d0ae1070-ca9d-11f0-a272-11a42cc6b89f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1112034" name="1d718db0-ca9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9677936" name="1d718db0-ca9e-11f0-a272-11a42cc6b89f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/ 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4932894" name="f6a12ec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0687115" name="f6a12ec0-ca9d-11f0-a272-11a42cc6b89f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9573174" name="0db4ed90-ca9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0017330" name="0db4ed90-ca9e-11f0-a272-11a42cc6b89f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Terrasse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Abdichtungsbahn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4767642" name="3f345350-ca9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7998518" name="3f345350-ca9f-11f0-a272-11a42cc6b89f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0956200" name="43d838e0-ca9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2165619" name="43d838e0-ca9f-11f0-a272-11a42cc6b89f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 - 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0484568" name="c3347090-ca9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7728742" name="c3347090-ca9f-11f0-a272-11a42cc6b89f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288487" name="574de960-ca9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8099379" name="574de960-ca9f-11f0-a272-11a42cc6b89f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Rebhofweg 9, 9500 Wil</w:t>
          </w:r>
        </w:p>
        <w:p>
          <w:pPr>
            <w:spacing w:before="0" w:after="0"/>
          </w:pPr>
          <w:r>
            <w:t>592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footer.xml" Type="http://schemas.openxmlformats.org/officeDocument/2006/relationships/footer" Id="rId4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