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0628267" name="610dea7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7465945" name="610dea70-c9de-11f0-8680-451b5989dc1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4726184" name="6984d10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450132" name="6984d100-c9de-11f0-8680-451b5989dc1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2988487" name="781db1a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9923525" name="781db1a0-c9de-11f0-8680-451b5989dc1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7866856" name="830f0e1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4109672" name="830f0e10-c9de-11f0-8680-451b5989dc1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3122166" name="9312f06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2997455" name="9312f060-c9de-11f0-8680-451b5989dc1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0636951" name="97dbc31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641418" name="97dbc310-c9de-11f0-8680-451b5989dc1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7794183" name="126949c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3721596" name="126949c0-c9e1-11f0-8680-451b5989dc1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4957963" name="16e8423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6099619" name="16e84230-c9e1-11f0-8680-451b5989dc1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3951004" name="7d759d9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5592566" name="7d759d90-c9e1-11f0-8680-451b5989dc1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3278830" name="8026b3d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8130271" name="8026b3d0-c9e1-11f0-8680-451b5989dc1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486458" name="9393ffe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0839348" name="9393ffe0-c9e1-11f0-8680-451b5989dc1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4843943" name="96e6111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1515373" name="96e61110-c9e1-11f0-8680-451b5989dc1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4415872" name="a225dba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0410824" name="a225dba0-c9e1-11f0-8680-451b5989dc1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0238424" name="a6ffc55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386898" name="a6ffc550-c9e1-11f0-8680-451b5989dc1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7967989" name="eaef6ef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0409413" name="eaef6ef0-c9e1-11f0-8680-451b5989dc1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1815680" name="f0322c9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4301802" name="f0322c90-c9e1-11f0-8680-451b5989dc1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5539322" name="4b9a7150-c9e2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0790090" name="4b9a7150-c9e2-11f0-8680-451b5989dc1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0430144" name="5a18c510-c9e2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5756157" name="5a18c510-c9e2-11f0-8680-451b5989dc1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3231582" name="10c23e9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5442352" name="10c23e90-c9e3-11f0-8680-451b5989dc1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6919226" name="15291b2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4745210" name="15291b20-c9e3-11f0-8680-451b5989dc1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2443536" name="23b4b55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47436" name="23b4b550-c9e3-11f0-8680-451b5989dc1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139029" name="2928bc2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239315" name="2928bc20-c9e3-11f0-8680-451b5989dc1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5174639" name="2195d78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675105" name="2195d780-c9e4-11f0-8680-451b5989dc1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1504669" name="26380f6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7412980" name="26380f60-c9e4-11f0-8680-451b5989dc1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6497342" name="7b0afed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7516197" name="7b0afed0-c9e4-11f0-8680-451b5989dc1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4483464" name="80b30df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6842465" name="80b30df0-c9e4-11f0-8680-451b5989dc1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Haus / Schopf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6479027" name="59657340-c9e5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5534830" name="59657340-c9e5-11f0-8680-451b5989dc1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4892883" name="5d699660-c9e5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2189419" name="5d699660-c9e5-11f0-8680-451b5989dc1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4550446" name="21c4ebe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8814969" name="21c4ebe0-c9e6-11f0-8680-451b5989dc1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4250699" name="24e95d6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6888398" name="24e95d60-c9e6-11f0-8680-451b5989dc1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rot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835655" name="bb2fabd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1767895" name="bb2fabd0-c9e6-11f0-8680-451b5989dc1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6856488" name="c097f2d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7853802" name="c097f2d0-c9e6-11f0-8680-451b5989dc1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grau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3599360" name="2df3b4e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93973" name="2df3b4e0-c9e7-11f0-8680-451b5989dc1e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8381524" name="42caf13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0306652" name="42caf130-c9e7-11f0-8680-451b5989dc1e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Nebenraum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8841690" name="cd02b36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1524934" name="cd02b360-c9e7-11f0-8680-451b5989dc1e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5403209" name="d01c4f7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0807865" name="d01c4f70-c9e7-11f0-8680-451b5989dc1e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8909955" name="fa32156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9882639" name="fa321560-c9e7-11f0-8680-451b5989dc1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1151895" name="ff8f11c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6812006" name="ff8f11c0-c9e7-11f0-8680-451b5989dc1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Schopf / Garage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5899244" name="3274177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0414670" name="32741770-c9e8-11f0-8680-451b5989dc1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1278085" name="3b39933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6719895" name="3b399330-c9e8-11f0-8680-451b5989dc1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Auen 11, 8766 Matt</w:t>
          </w:r>
        </w:p>
        <w:p>
          <w:pPr>
            <w:spacing w:before="0" w:after="0"/>
          </w:pPr>
          <w:r>
            <w:t>599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