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Rohrbandage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technisches Textil</w:t>
            </w:r>
          </w:p>
          <w:p>
            <w:pPr>
              <w:spacing w:before="0" w:after="0"/>
            </w:pPr>
            <w:r>
              <w:t>Rohrummantellung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3270313" name="567470a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566202" name="567470a0-b888-11f0-bd88-21346603dccd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11224101" name="5a8b5870-b88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02658320" name="5a8b5870-b888-11f0-bd88-21346603dccd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22100889" name="508d40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3364690" name="508d4030-b889-11f0-bd88-21346603dccd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1159119" name="5790728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4213422" name="57907280-b889-11f0-bd88-21346603dccd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Waschküche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56220747" name="66ddfd2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0125711" name="66ddfd20-b889-11f0-bd88-21346603dccd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5947128" name="6b77a98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1755065" name="6b77a980-b889-11f0-bd88-21346603dccd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0105797" name="ab07c99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2368065" name="ab07c990-b889-11f0-bd88-21346603dccd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2191850" name="b268ac4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1297437" name="b268ac40-b889-11f0-bd88-21346603dccd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UG- 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0311457" name="e12f9e3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4745975" name="e12f9e30-b889-11f0-bd88-21346603dccd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12369491" name="e82fea50-b88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2674360" name="e82fea50-b889-11f0-bd88-21346603dccd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1821374" name="cffff0a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91060297" name="cffff0a0-b88a-11f0-bd88-21346603dccd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2502610" name="d4c25ab0-b88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4695471" name="d4c25ab0-b88a-11f0-bd88-21346603dccd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EG -OG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9007895" name="de02412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0862402" name="de024120-b88b-11f0-bd88-21346603dccd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7624464" name="e469f6c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4776939" name="e469f6c0-b88b-11f0-bd88-21346603dccd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52769712" name="f5a3e81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7994344" name="f5a3e810-b88b-11f0-bd88-21346603dccd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29046667" name="fad3b9f0-b88b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4027316" name="fad3b9f0-b88b-11f0-bd88-21346603dccd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9869868" name="0bb3a46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3909480" name="0bb3a460-b88c-11f0-bd88-21346603dccd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142254" name="110cd03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9174888" name="110cd030-b88c-11f0-bd88-21346603dccd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8082428" name="24f7629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7237091" name="24f76290-b88c-11f0-bd88-21346603dccd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17627804" name="309b9440-b88c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8289879" name="309b9440-b88c-11f0-bd88-21346603dccd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58189106" name="e04f419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4801999" name="e04f4190-b88f-11f0-bd88-21346603dccd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58707660" name="e3f677a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90234174" name="e3f677a0-b88f-11f0-bd88-21346603dccd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46611827" name="f990b5d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7719307" name="f990b5d0-b88f-11f0-bd88-21346603dccd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2879822" name="fdf76b50-b88f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13974495" name="fdf76b50-b88f-11f0-bd88-21346603dccd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7230859" name="21ff0d5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9018500" name="21ff0d50-b890-11f0-bd88-21346603dccd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16227820" name="27153cb0-b890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670137" name="27153cb0-b890-11f0-bd88-21346603dccd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55308955" name="ca5d82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9423101" name="ca5d82a0-b891-11f0-bd88-21346603dccd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65148140" name="d1babbd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5509097" name="d1babbd0-b891-11f0-bd88-21346603dccd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5444205" name="e7b828a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3745022" name="e7b828a0-b891-11f0-bd88-21346603dccd.jpg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47781297" name="f1a35fb0-b891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95923741" name="f1a35fb0-b891-11f0-bd88-21346603dccd.jpg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3137384" name="05f3439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12647899" name="05f34390-b892-11f0-bd88-21346603dccd.jpg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73919361" name="0c45003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67747377" name="0c450030-b892-11f0-bd88-21346603dccd.jpg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/ Küche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4550047" name="17ed298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3768031" name="17ed2980-b892-11f0-bd88-21346603dccd.jpg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5428705" name="1bddc4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29388776" name="1bddc4a0-b892-11f0-bd88-21346603dccd.jpg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Bodenschüttung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VM-25</w:t>
            </w:r>
          </w:p>
          <w:p>
            <w:pPr>
              <w:spacing w:before="0" w:after="0"/>
            </w:pPr>
            <w:r>
              <w:t>Bodenschüttung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51621891" name="ddb0e8a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5654038" name="ddb0e8a0-b892-11f0-bd88-21346603dccd.jpg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0870428" name="e1eb36f0-b892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1600968" name="e1eb36f0-b892-11f0-bd88-21346603dccd.jpg"/>
                          <pic:cNvPicPr/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8494137" name="985408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6306868" name="98540880-b894-11f0-bd88-21346603dccd.jpg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36427363" name="9c4a48f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0908562" name="9c4a48f0-b894-11f0-bd88-21346603dccd.jpg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8008327" name="a987913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71001893" name="a9879130-b894-11f0-bd88-21346603dccd.jpg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4237966" name="ad010080-b894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9555420" name="ad010080-b894-11f0-bd88-21346603dccd.jpg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145319" name="0020c1b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0128562" name="0020c1b0-b895-11f0-bd88-21346603dccd.jpg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9459072" name="0956b2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1807821" name="0956b280-b895-11f0-bd88-21346603dccd.jpg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Schlafzimmer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18274110" name="1429b18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52603724" name="1429b180-b895-11f0-bd88-21346603dccd.jpg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5402409" name="186f236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829237" name="186f2360-b895-11f0-bd88-21346603dccd.jpg"/>
                          <pic:cNvPicPr/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WC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/ 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/ 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88268070" name="7022767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6626681" name="70227670-b895-11f0-bd88-21346603dccd.jpg"/>
                          <pic:cNvPicPr/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5281830" name="763184c0-b895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1924038" name="763184c0-b895-11f0-bd88-21346603dccd.jpg"/>
                          <pic:cNvPicPr/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7938151" name="eadc163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9992" name="eadc1630-b897-11f0-bd88-21346603dccd.jpg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89614083" name="eeca405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4661683" name="eeca4050-b897-11f0-bd88-21346603dccd.jpg"/>
                          <pic:cNvPicPr/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84121605" name="f9f682e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2521938" name="f9f682e0-b897-11f0-bd88-21346603dccd.jpg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28495264" name="feae3e90-b897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12162276" name="feae3e90-b897-11f0-bd88-21346603dccd.jpg"/>
                          <pic:cNvPicPr/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VM-34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7139443" name="093fa0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080223" name="093fa0b0-b898-11f0-bd88-21346603dccd.jpg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0268977" name="0ce5502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2165651" name="0ce55020-b898-11f0-bd88-21346603dccd.jpg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VM-36</w:t>
            </w:r>
          </w:p>
          <w:p>
            <w:pPr>
              <w:spacing w:before="0" w:after="0"/>
            </w:pPr>
            <w:r>
              <w:t>(elastische) Bodenbeläge</w:t>
            </w:r>
          </w:p>
          <w:p>
            <w:pPr>
              <w:spacing w:before="0" w:after="0"/>
            </w:pPr>
            <w:r>
              <w:t>Boden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97159141" name="1bf5aab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3854962" name="1bf5aab0-b898-11f0-bd88-21346603dccd.jpg"/>
                          <pic:cNvPicPr/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3968991" name="1fc5294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3253894" name="1fc52940-b898-11f0-bd88-21346603dccd.jpg"/>
                          <pic:cNvPicPr/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5759299" name="95b481a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98682243" name="95b481a0-b898-11f0-bd88-21346603dccd.jpg"/>
                          <pic:cNvPicPr/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7846668" name="98d41120-b898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6669865" name="98d41120-b898-11f0-bd88-21346603dccd.jpg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VM-39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6087097" name="bd8bfae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5297207" name="bd8bfae0-b899-11f0-bd88-21346603dccd.jpg"/>
                          <pic:cNvPicPr/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55623476" name="c0a87d20-b899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0103879" name="c0a87d20-b899-11f0-bd88-21346603dccd.jpg"/>
                          <pic:cNvPicPr/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Fassade </w:t>
            </w:r>
          </w:p>
          <w:p>
            <w:pPr>
              <w:spacing w:before="0" w:after="0"/>
            </w:pPr>
            <w:r>
              <w:t>EG - 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198507" name="7f32b7b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5129773" name="7f32b7b0-b89a-11f0-bd88-21346603dccd.jpg"/>
                          <pic:cNvPicPr/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67088750" name="82f4efd0-b89a-11f0-bd88-21346603dccd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5906405" name="82f4efd0-b89a-11f0-bd88-21346603dccd.jpg"/>
                          <pic:cNvPicPr/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MaP-31</w:t>
            </w:r>
          </w:p>
        </w:tc>
        <w:tc>
          <w:tcPr>
            <w:tcW w:w="1994" w:type="dxa"/>
          </w:tcPr>
          <w:p/>
        </w:tc>
        <w:tc>
          <w:tcPr>
            <w:tcW w:w="1994" w:type="dxa"/>
          </w:tcPr>
          <w:p>
            <w:pPr>
              <w:spacing w:before="0" w:after="0"/>
            </w:pPr>
            <w:r>
              <w:t>VM-41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18268614" name="70cd1f20-c179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40936551" name="70cd1f20-c179-11f0-937d-2d416616e506.jpg"/>
                          <pic:cNvPicPr/>
                        </pic:nvPicPr>
                        <pic:blipFill>
                          <a:blip r:embed="rId6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40268178" name="7d5b89c0-c179-11f0-937d-2d416616e506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77996859" name="7d5b89c0-c179-11f0-937d-2d416616e506.jpg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66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Brunnenbergstrasse 4, 9000 St. Gallen</w:t>
          </w:r>
        </w:p>
        <w:p>
          <w:pPr>
            <w:spacing w:before="0" w:after="0"/>
          </w:pPr>
          <w:r>
            <w:t>310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media/document_image_rId32.jpeg" Type="http://schemas.openxmlformats.org/officeDocument/2006/relationships/image" Id="rId32"/>
    <Relationship Target="media/document_image_rId33.jpeg" Type="http://schemas.openxmlformats.org/officeDocument/2006/relationships/image" Id="rId33"/>
    <Relationship Target="media/document_image_rId34.jpeg" Type="http://schemas.openxmlformats.org/officeDocument/2006/relationships/image" Id="rId34"/>
    <Relationship Target="media/document_image_rId35.jpeg" Type="http://schemas.openxmlformats.org/officeDocument/2006/relationships/image" Id="rId35"/>
    <Relationship Target="media/document_image_rId36.jpeg" Type="http://schemas.openxmlformats.org/officeDocument/2006/relationships/image" Id="rId36"/>
    <Relationship Target="media/document_image_rId37.jpeg" Type="http://schemas.openxmlformats.org/officeDocument/2006/relationships/image" Id="rId37"/>
    <Relationship Target="media/document_image_rId38.jpeg" Type="http://schemas.openxmlformats.org/officeDocument/2006/relationships/image" Id="rId38"/>
    <Relationship Target="media/document_image_rId39.jpeg" Type="http://schemas.openxmlformats.org/officeDocument/2006/relationships/image" Id="rId39"/>
    <Relationship Target="media/document_image_rId40.jpeg" Type="http://schemas.openxmlformats.org/officeDocument/2006/relationships/image" Id="rId40"/>
    <Relationship Target="media/document_image_rId41.jpeg" Type="http://schemas.openxmlformats.org/officeDocument/2006/relationships/image" Id="rId41"/>
    <Relationship Target="media/document_image_rId42.jpeg" Type="http://schemas.openxmlformats.org/officeDocument/2006/relationships/image" Id="rId42"/>
    <Relationship Target="media/document_image_rId43.jpeg" Type="http://schemas.openxmlformats.org/officeDocument/2006/relationships/image" Id="rId43"/>
    <Relationship Target="media/document_image_rId44.jpeg" Type="http://schemas.openxmlformats.org/officeDocument/2006/relationships/image" Id="rId44"/>
    <Relationship Target="media/document_image_rId45.jpeg" Type="http://schemas.openxmlformats.org/officeDocument/2006/relationships/image" Id="rId45"/>
    <Relationship Target="media/document_image_rId46.jpeg" Type="http://schemas.openxmlformats.org/officeDocument/2006/relationships/image" Id="rId46"/>
    <Relationship Target="media/document_image_rId47.jpeg" Type="http://schemas.openxmlformats.org/officeDocument/2006/relationships/image" Id="rId47"/>
    <Relationship Target="media/document_image_rId48.jpeg" Type="http://schemas.openxmlformats.org/officeDocument/2006/relationships/image" Id="rId48"/>
    <Relationship Target="media/document_image_rId49.jpeg" Type="http://schemas.openxmlformats.org/officeDocument/2006/relationships/image" Id="rId49"/>
    <Relationship Target="media/document_image_rId50.jpeg" Type="http://schemas.openxmlformats.org/officeDocument/2006/relationships/image" Id="rId50"/>
    <Relationship Target="media/document_image_rId51.jpeg" Type="http://schemas.openxmlformats.org/officeDocument/2006/relationships/image" Id="rId51"/>
    <Relationship Target="media/document_image_rId52.jpeg" Type="http://schemas.openxmlformats.org/officeDocument/2006/relationships/image" Id="rId52"/>
    <Relationship Target="media/document_image_rId53.jpeg" Type="http://schemas.openxmlformats.org/officeDocument/2006/relationships/image" Id="rId53"/>
    <Relationship Target="media/document_image_rId54.jpeg" Type="http://schemas.openxmlformats.org/officeDocument/2006/relationships/image" Id="rId54"/>
    <Relationship Target="media/document_image_rId55.jpeg" Type="http://schemas.openxmlformats.org/officeDocument/2006/relationships/image" Id="rId55"/>
    <Relationship Target="media/document_image_rId56.jpeg" Type="http://schemas.openxmlformats.org/officeDocument/2006/relationships/image" Id="rId56"/>
    <Relationship Target="media/document_image_rId57.jpeg" Type="http://schemas.openxmlformats.org/officeDocument/2006/relationships/image" Id="rId57"/>
    <Relationship Target="media/document_image_rId58.jpeg" Type="http://schemas.openxmlformats.org/officeDocument/2006/relationships/image" Id="rId58"/>
    <Relationship Target="media/document_image_rId59.jpeg" Type="http://schemas.openxmlformats.org/officeDocument/2006/relationships/image" Id="rId59"/>
    <Relationship Target="media/document_image_rId60.jpeg" Type="http://schemas.openxmlformats.org/officeDocument/2006/relationships/image" Id="rId60"/>
    <Relationship Target="media/document_image_rId61.jpeg" Type="http://schemas.openxmlformats.org/officeDocument/2006/relationships/image" Id="rId61"/>
    <Relationship Target="media/document_image_rId62.jpeg" Type="http://schemas.openxmlformats.org/officeDocument/2006/relationships/image" Id="rId62"/>
    <Relationship Target="media/document_image_rId63.jpeg" Type="http://schemas.openxmlformats.org/officeDocument/2006/relationships/image" Id="rId63"/>
    <Relationship Target="media/document_image_rId64.jpeg" Type="http://schemas.openxmlformats.org/officeDocument/2006/relationships/image" Id="rId64"/>
    <Relationship Target="media/document_image_rId65.jpeg" Type="http://schemas.openxmlformats.org/officeDocument/2006/relationships/image" Id="rId65"/>
    <Relationship Target="footer.xml" Type="http://schemas.openxmlformats.org/officeDocument/2006/relationships/footer" Id="rId66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