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3915204" name="474e3310-c15a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1495505" name="474e3310-c15a-11f0-937d-2d416616e50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6539636" name="4bc897a0-c15a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640381" name="4bc897a0-c15a-11f0-937d-2d416616e50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6386294" name="132b4ed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6223293" name="132b4ed0-c15d-11f0-937d-2d416616e50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52038554" name="179119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4650852" name="179119f0-c15d-11f0-937d-2d416616e50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9945049" name="2b0b103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6696615" name="2b0b1030-c15d-11f0-937d-2d416616e50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074287" name="2e9855a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6302742" name="2e9855a0-c15d-11f0-937d-2d416616e50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6282996" name="666f87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3806035" name="666f87f0-c15d-11f0-937d-2d416616e50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096039" name="6fa3f22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5571414" name="6fa3f220-c15d-11f0-937d-2d416616e50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7113287" name="975a926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7236570" name="975a9260-c15d-11f0-937d-2d416616e50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27834467" name="9b18f9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1443275" name="9b18f9f0-c15d-11f0-937d-2d416616e50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5427902" name="a3abccf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4599218" name="a3abccf0-c15d-11f0-937d-2d416616e50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7675764" name="a8328d9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6207066" name="a8328d90-c15d-11f0-937d-2d416616e50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/ Gang / Schlafzimmer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3621311" name="c584cf2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8455638" name="c584cf20-c15d-11f0-937d-2d416616e50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7583037" name="c9ac7fd0-c15d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214624" name="c9ac7fd0-c15d-11f0-937d-2d416616e50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/ Gang / Schlafzimmer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6398050" name="18b09e4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497618" name="18b09e40-c15e-11f0-937d-2d416616e50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630966" name="229e465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4309772" name="229e4650-c15e-11f0-937d-2d416616e50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/ Schlafzimmer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6840512" name="300ed39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1114861" name="300ed390-c15e-11f0-937d-2d416616e50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9055245" name="349916a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522520" name="349916a0-c15e-11f0-937d-2d416616e50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0702052" name="abf608c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37106" name="abf608c0-c15e-11f0-937d-2d416616e50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2761447" name="b80d2080-c15e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8597410" name="b80d2080-c15e-11f0-937d-2d416616e50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Wohnzimmer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7199583" name="8ff1fca0-c15f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1257757" name="8ff1fca0-c15f-11f0-937d-2d416616e50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9907652" name="956fa060-c15f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7266795" name="956fa060-c15f-11f0-937d-2d416616e50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4114552" name="bb46198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9533727" name="bb461980-c160-11f0-937d-2d416616e50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6648448" name="be8f02f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6482091" name="be8f02f0-c160-11f0-937d-2d416616e50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382784" name="cff0eea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222350" name="cff0eea0-c160-11f0-937d-2d416616e50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3882741" name="d5270210-c160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645646" name="d5270210-c160-11f0-937d-2d416616e50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0040770" name="01eb77d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350829" name="01eb77d0-c162-11f0-937d-2d416616e50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4689726" name="07f0e93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265103" name="07f0e930-c162-11f0-937d-2d416616e50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/ 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607385" name="13caf7f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5484563" name="13caf7f0-c162-11f0-937d-2d416616e50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6983831" name="17efc27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254960" name="17efc270-c162-11f0-937d-2d416616e50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4659485" name="1fff5bb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3699066" name="1fff5bb0-c162-11f0-937d-2d416616e50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641696" name="23e102b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052819" name="23e102b0-c162-11f0-937d-2d416616e50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1079797" name="b88d021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2553318" name="b88d0210-c162-11f0-937d-2d416616e50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5524288" name="c21d47e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0895160" name="c21d47e0-c162-11f0-937d-2d416616e50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3781456" name="cd4fa4f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1372335" name="cd4fa4f0-c162-11f0-937d-2d416616e506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0831718" name="d1a6ca10-c162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956884" name="d1a6ca10-c162-11f0-937d-2d416616e506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6431727" name="35f9028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6164589" name="35f90280-c163-11f0-937d-2d416616e506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069227" name="3c9a65c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450954" name="3c9a65c0-c163-11f0-937d-2d416616e506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6995290" name="4ad0db1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18944" name="4ad0db10-c163-11f0-937d-2d416616e506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6134227" name="4ea4032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0845640" name="4ea40320-c163-11f0-937d-2d416616e506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Schlafzimmer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3166642" name="98da6ce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6090169" name="98da6ce0-c163-11f0-937d-2d416616e506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5709235" name="9db5b620-c163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086145" name="9db5b620-c163-11f0-937d-2d416616e506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948262" name="4e018c2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9779817" name="4e018c20-c164-11f0-937d-2d416616e506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5907564" name="51b03c4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3925826" name="51b03c40-c164-11f0-937d-2d416616e506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8484608" name="5bac634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741188" name="5bac6340-c164-11f0-937d-2d416616e506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4023189" name="5f405f7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0962420" name="5f405f70-c164-11f0-937d-2d416616e506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92749783" name="cdbb261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210096" name="cdbb2610-c164-11f0-937d-2d416616e506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2920055" name="d11bb630-c164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225837" name="d11bb630-c164-11f0-937d-2d416616e506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Balkone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3881959" name="23ee1ab0-c165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161776" name="23ee1ab0-c165-11f0-937d-2d416616e506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951793" name="2a191570-c165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165874" name="2a191570-c165-11f0-937d-2d416616e506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Hirzelweg 6, 5610 Wohlen</w:t>
          </w:r>
        </w:p>
        <w:p>
          <w:pPr>
            <w:spacing w:before="0" w:after="0"/>
          </w:pPr>
          <w:r>
            <w:t>558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footer.xml" Type="http://schemas.openxmlformats.org/officeDocument/2006/relationships/footer" Id="rId5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