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3OG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25399555" name="6f9357e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5773674" name="6f9357e0-bf0e-11f0-8c9b-93d58677667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74999611" name="7392e72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7680187" name="7392e720-bf0e-11f0-8c9b-93d58677667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3OG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31142487" name="8a1dedf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7740295" name="8a1dedf0-bf0e-11f0-8c9b-93d58677667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02695123" name="8f0ff38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4505518" name="8f0ff380-bf0e-11f0-8c9b-93d58677667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85848754" name="a1071a5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6339131" name="a1071a50-bf0e-11f0-8c9b-93d58677667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7052483" name="ad079cd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2997121" name="ad079cd0-bf0e-11f0-8c9b-93d58677667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30485886" name="c215a09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640902" name="c215a090-bf0e-11f0-8c9b-93d58677667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107281384" name="c8ec1d9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467512" name="c8ec1d90-bf0e-11f0-8c9b-93d58677667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88524497" name="d6dcd75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4334489" name="d6dcd750-bf0e-11f0-8c9b-93d58677667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61147431" name="db645b4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7831326" name="db645b40-bf0e-11f0-8c9b-93d58677667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69152747" name="eef3873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6891436" name="eef38730-bf0e-11f0-8c9b-93d58677667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39623870" name="f673d8c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8179505" name="f673d8c0-bf0e-11f0-8c9b-93d58677667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29461980" name="0b2e173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6045310" name="0b2e1730-bf0f-11f0-8c9b-93d58677667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69351990" name="0fce7a5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0954669" name="0fce7a50-bf0f-11f0-8c9b-93d58677667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27925827" name="2a1eed9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3107242" name="2a1eed90-bf0f-11f0-8c9b-93d58677667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58201716" name="3168ece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6109235" name="3168ece0-bf0f-11f0-8c9b-93d58677667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und Wohnzimmer 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Parkettkleber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44228401" name="4477ec5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8293411" name="4477ec50-bf0f-11f0-8c9b-93d58677667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73436271" name="49d6966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2566678" name="49d69660-bf0f-11f0-8c9b-93d58677667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 2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79933995" name="646aa25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5204236" name="646aa250-bf0f-11f0-8c9b-93d58677667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83005692" name="6990b03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3686851" name="6990b030-bf0f-11f0-8c9b-93d58677667a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 1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53500494" name="8199a47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7045942" name="8199a470-bf0f-11f0-8c9b-93d58677667a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16421062" name="853a98f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8286154" name="853a98f0-bf0f-11f0-8c9b-93d58677667a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 2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12383373" name="96017d2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4386999" name="96017d20-bf0f-11f0-8c9b-93d58677667a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92612697" name="9964302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8959501" name="99643020-bf0f-11f0-8c9b-93d58677667a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 2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98431766" name="a346668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319139" name="a3466680-bf0f-11f0-8c9b-93d58677667a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64321629" name="a5adf0a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5963012" name="a5adf0a0-bf0f-11f0-8c9b-93d58677667a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23889620" name="b651956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627818" name="b6519560-bf0f-11f0-8c9b-93d58677667a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25940191" name="baba46b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7298090" name="baba46b0-bf0f-11f0-8c9b-93d58677667a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Aubrigstrasse 11, 8810 Horgen</w:t>
          </w:r>
        </w:p>
        <w:p>
          <w:pPr>
            <w:spacing w:before="0" w:after="0"/>
          </w:pPr>
          <w:r>
            <w:t>579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footer.xml" Type="http://schemas.openxmlformats.org/officeDocument/2006/relationships/footer" Id="rId3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