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w15="http://schemas.microsoft.com/office/word/2012/wordml" xmlns:w14="http://schemas.microsoft.com/office/word/2010/wordml" xmlns:r="http://schemas.openxmlformats.org/officeDocument/2006/relationships" xmlns:m="http://schemas.openxmlformats.org/officeDocument/2006/math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 / WC </w:t>
            </w:r>
          </w:p>
          <w:p>
            <w:pPr>
              <w:spacing w:before="0" w:after="0"/>
            </w:pPr>
            <w:r>
              <w:t>2. 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14731428" name="b082a970-c6c7-11f0-85d3-8756402bef3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80426589" name="b082a970-c6c7-11f0-85d3-8756402bef3b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76285262" name="b921b170-c6c7-11f0-85d3-8756402bef3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60974091" name="b921b170-c6c7-11f0-85d3-8756402bef3b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 / WC </w:t>
            </w:r>
          </w:p>
          <w:p>
            <w:pPr>
              <w:spacing w:before="0" w:after="0"/>
            </w:pPr>
            <w:r>
              <w:t>2. 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11474644" name="cbcee1d0-c6c7-11f0-85d3-8756402bef3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80665538" name="cbcee1d0-c6c7-11f0-85d3-8756402bef3b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76909481" name="d0b50080-c6c7-11f0-85d3-8756402bef3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58704478" name="d0b50080-c6c7-11f0-85d3-8756402bef3b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 / WC </w:t>
            </w:r>
          </w:p>
          <w:p>
            <w:pPr>
              <w:spacing w:before="0" w:after="0"/>
            </w:pPr>
            <w:r>
              <w:t>2. 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47707782" name="dc9ca3d0-c6c7-11f0-85d3-8756402bef3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98916198" name="dc9ca3d0-c6c7-11f0-85d3-8756402bef3b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15068854" name="e1b4cf00-c6c7-11f0-85d3-8756402bef3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26120884" name="e1b4cf00-c6c7-11f0-85d3-8756402bef3b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/ Gang / Wohnzimmer </w:t>
            </w:r>
          </w:p>
          <w:p>
            <w:pPr>
              <w:spacing w:before="0" w:after="0"/>
            </w:pPr>
            <w:r>
              <w:t>2. 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Klebstoffe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90550750" name="023f7f40-c6c8-11f0-85d3-8756402bef3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24036822" name="023f7f40-c6c8-11f0-85d3-8756402bef3b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05065591" name="0a328fd0-c6c8-11f0-85d3-8756402bef3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21294408" name="0a328fd0-c6c8-11f0-85d3-8756402bef3b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 Gang / Wohnzimmer / Küche </w:t>
            </w:r>
          </w:p>
          <w:p>
            <w:pPr>
              <w:spacing w:before="0" w:after="0"/>
            </w:pPr>
            <w:r>
              <w:t>2. 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60116826" name="2daf7e00-c6c8-11f0-85d3-8756402bef3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69869903" name="2daf7e00-c6c8-11f0-85d3-8756402bef3b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33370299" name="32eeb930-c6c8-11f0-85d3-8756402bef3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25361366" name="32eeb930-c6c8-11f0-85d3-8756402bef3b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 Gang / Wohnzimmer / Küche </w:t>
            </w:r>
          </w:p>
          <w:p>
            <w:pPr>
              <w:spacing w:before="0" w:after="0"/>
            </w:pPr>
            <w:r>
              <w:t>2. 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59904578" name="6453ae90-c6c8-11f0-85d3-8756402bef3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36326733" name="6453ae90-c6c8-11f0-85d3-8756402bef3b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29549536" name="6a87d110-c6c8-11f0-85d3-8756402bef3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91102265" name="6a87d110-c6c8-11f0-85d3-8756402bef3b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2. 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59137342" name="83db46b0-c6c8-11f0-85d3-8756402bef3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75532209" name="83db46b0-c6c8-11f0-85d3-8756402bef3b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92492217" name="88627c80-c6c8-11f0-85d3-8756402bef3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6311846" name="88627c80-c6c8-11f0-85d3-8756402bef3b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2. 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60588801" name="96354e00-c6c8-11f0-85d3-8756402bef3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27733645" name="96354e00-c6c8-11f0-85d3-8756402bef3b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10179466" name="9bb2cab0-c6c8-11f0-85d3-8756402bef3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13809279" name="9bb2cab0-c6c8-11f0-85d3-8756402bef3b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2. 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42248995" name="a4847b70-c6c8-11f0-85d3-8756402bef3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98986896" name="a4847b70-c6c8-11f0-85d3-8756402bef3b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9954224" name="aa4da720-c6c8-11f0-85d3-8756402bef3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72537813" name="aa4da720-c6c8-11f0-85d3-8756402bef3b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2. 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77261325" name="bf74b120-c6c8-11f0-85d3-8756402bef3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24747529" name="bf74b120-c6c8-11f0-85d3-8756402bef3b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98573662" name="c3997ba0-c6c8-11f0-85d3-8756402bef3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59165309" name="c3997ba0-c6c8-11f0-85d3-8756402bef3b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24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w15="http://schemas.microsoft.com/office/word/2012/wordml" xmlns:w14="http://schemas.microsoft.com/office/word/2010/wordml" xmlns:r="http://schemas.openxmlformats.org/officeDocument/2006/relationships" xmlns:m="http://schemas.openxmlformats.org/officeDocument/2006/math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w15="http://schemas.microsoft.com/office/word/2012/wordml" xmlns:w14="http://schemas.microsoft.com/office/word/2010/wordml" xmlns:r="http://schemas.openxmlformats.org/officeDocument/2006/relationships" xmlns:m="http://schemas.openxmlformats.org/officeDocument/2006/math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WHG. Luzernerstrasse 18, 6353 Weggis</w:t>
          </w:r>
        </w:p>
        <w:p>
          <w:pPr>
            <w:spacing w:before="0" w:after="0"/>
          </w:pPr>
          <w:r>
            <w:t>597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w15="http://schemas.microsoft.com/office/word/2012/wordml" xmlns:w14="http://schemas.microsoft.com/office/word/2010/wordml" xmlns:r="http://schemas.openxmlformats.org/officeDocument/2006/relationships" xmlns:m="http://schemas.openxmlformats.org/officeDocument/2006/math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w15="http://schemas.microsoft.com/office/word/2012/wordml" xmlns:w14="http://schemas.microsoft.com/office/word/2010/wordml" xmlns:r="http://schemas.openxmlformats.org/officeDocument/2006/relationships" xmlns:m="http://schemas.openxmlformats.org/officeDocument/2006/math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footer.xml" Type="http://schemas.openxmlformats.org/officeDocument/2006/relationships/footer" Id="rId24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