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8188492" name="d0bcf2d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470854" name="d0bcf2d0-c5e2-11f0-a011-57a7cf22fc3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4117882" name="d6db6a7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3047499" name="d6db6a70-c5e2-11f0-a011-57a7cf22fc3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3214118" name="0a72a92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914070" name="0a72a920-c5e3-11f0-a011-57a7cf22fc3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2864846" name="0e9a80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669803" name="0e9a80e0-c5e3-11f0-a011-57a7cf22fc3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2106484" name="49f3d51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085846" name="49f3d510-c5e3-11f0-a011-57a7cf22fc3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8558686" name="4f9a368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184480" name="4f9a3680-c5e3-11f0-a011-57a7cf22fc3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5120897" name="8201f5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507899" name="8201f5e0-c5e3-11f0-a011-57a7cf22fc3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379590" name="87cf8e6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4746259" name="87cf8e60-c5e3-11f0-a011-57a7cf22fc3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692422" name="2059643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0143554" name="20596430-c5e4-11f0-a011-57a7cf22fc3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7970845" name="26e0fde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10804" name="26e0fde0-c5e4-11f0-a011-57a7cf22fc3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1710277" name="d520892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522389" name="d5208920-c5e4-11f0-a011-57a7cf22fc3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6668881" name="dc1b570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9198995" name="dc1b5700-c5e4-11f0-a011-57a7cf22fc3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5862197" name="905a91d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0428695" name="905a91d0-c5e6-11f0-a011-57a7cf22fc3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5105712" name="9412dee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192696" name="9412dee0-c5e6-11f0-a011-57a7cf22fc3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5274071" name="a639531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3797005" name="a6395310-c5e6-11f0-a011-57a7cf22fc3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1417795" name="ab7f932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586335" name="ab7f9320-c5e6-11f0-a011-57a7cf22fc3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5910951" name="b62a49a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070952" name="b62a49a0-c5e6-11f0-a011-57a7cf22fc3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2063573" name="b9c12c0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4375603" name="b9c12c00-c5e6-11f0-a011-57a7cf22fc3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3994670" name="3a3b56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6212403" name="3a3b56d0-c5e7-11f0-a011-57a7cf22fc3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3664977" name="3ef7584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9714086" name="3ef75840-c5e7-11f0-a011-57a7cf22fc3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Schopf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1539252" name="9d3e04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377237" name="9d3e04d0-c5e7-11f0-a011-57a7cf22fc3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4628681" name="a2292c9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935242" name="a2292c90-c5e7-11f0-a011-57a7cf22fc3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401235" name="77a5e25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7183940" name="77a5e250-c5e8-11f0-a011-57a7cf22fc3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292499" name="7b62752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275151" name="7b627520-c5e8-11f0-a011-57a7cf22fc3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3961639" name="dfb6d07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1046919" name="dfb6d070-c5e8-11f0-a011-57a7cf22fc3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5809806" name="0d81fd40-c5e9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4580250" name="0d81fd40-c5e9-11f0-a011-57a7cf22fc3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4757602" name="fbaf4e6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5790565" name="fbaf4e60-c5e8-11f0-a011-57a7cf22fc3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395778" name="012b1d60-c5e9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6804478" name="012b1d60-c5e9-11f0-a011-57a7cf22fc3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1933692" name="a0d52df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064175" name="a0d52df0-c5ea-11f0-a011-57a7cf22fc3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5267750" name="a572f90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9206937" name="a572f900-c5ea-11f0-a011-57a7cf22fc3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8192711" name="1791e87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225831" name="1791e870-c5eb-11f0-a011-57a7cf22fc3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149563" name="1c7bfec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9657102" name="1c7bfec0-c5eb-11f0-a011-57a7cf22fc3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7391136" name="9eb788a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0285324" name="9eb788a0-c5eb-11f0-a011-57a7cf22fc3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1421397" name="a33d85f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8050778" name="a33d85f0-c5eb-11f0-a011-57a7cf22fc3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787585" name="be97d2a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911939" name="be97d2a0-c5ec-11f0-a011-57a7cf22fc3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7434937" name="c4091a5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7768085" name="c4091a50-c5ec-11f0-a011-57a7cf22fc3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6730804" name="3e183eb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1848675" name="3e183eb0-c5ee-11f0-a011-57a7cf22fc3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2456162" name="46646bc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35687" name="46646bc0-c5ee-11f0-a011-57a7cf22fc3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Sonnenbergweg 3, 8422 Pfungen</w:t>
          </w:r>
        </w:p>
        <w:p>
          <w:pPr>
            <w:spacing w:before="0" w:after="0"/>
          </w:pPr>
          <w:r>
            <w:t>581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