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8932413" name="da4ff4e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6313477" name="da4ff4e0-bf99-11f0-bd43-674a3bc54c3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2618600" name="e2b35370-bf99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4263949" name="e2b35370-bf99-11f0-bd43-674a3bc54c3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09628" name="e7bc6e00-bf9a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538867" name="e7bc6e00-bf9a-11f0-bd43-674a3bc54c3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9492338" name="ed2d6790-bf9a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3056003" name="ed2d6790-bf9a-11f0-bd43-674a3bc54c3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-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4140519" name="01ff4cb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1130046" name="01ff4cb0-bf9b-11f0-bd43-674a3bc54c3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2106408" name="065eaf3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2217573" name="065eaf30-bf9b-11f0-bd43-674a3bc54c3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3988743" name="16964bb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9299494" name="16964bb0-bf9b-11f0-bd43-674a3bc54c3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3425586" name="1a5ffde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643780" name="1a5ffde0-bf9b-11f0-bd43-674a3bc54c3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7115983" name="25cea0a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7556042" name="25cea0a0-bf9b-11f0-bd43-674a3bc54c3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4612969" name="2b1d934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560107" name="2b1d9340-bf9b-11f0-bd43-674a3bc54c3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8597870" name="e3362d2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6089547" name="e3362d20-bf9b-11f0-bd43-674a3bc54c3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99189049" name="e80abfa0-bf9b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3614496" name="e80abfa0-bf9b-11f0-bd43-674a3bc54c3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5638724" name="650cb3a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229984" name="650cb3a0-bf9c-11f0-bd43-674a3bc54c3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3351330" name="6a1f127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6748408" name="6a1f1270-bf9c-11f0-bd43-674a3bc54c3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 / Wintergarten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3870000" name="7fee917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6617846" name="7fee9170-bf9c-11f0-bd43-674a3bc54c3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8082776" name="8bd8f3e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225047" name="8bd8f3e0-bf9c-11f0-bd43-674a3bc54c3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Wintergarten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0043528" name="9eaf090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6690626" name="9eaf0900-bf9c-11f0-bd43-674a3bc54c3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898187" name="ae5ba390-bf9c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243140" name="ae5ba390-bf9c-11f0-bd43-674a3bc54c3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0444194" name="0c619da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1666148" name="0c619da0-bf9d-11f0-bd43-674a3bc54c3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1616193" name="100acf8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5586789" name="100acf80-bf9d-11f0-bd43-674a3bc54c3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2210319" name="cbd65f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2565497" name="cbd65f40-bf9d-11f0-bd43-674a3bc54c3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1212766" name="d1481c2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7058395" name="d1481c20-bf9d-11f0-bd43-674a3bc54c3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6421864" name="db867c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3098301" name="db867c40-bf9d-11f0-bd43-674a3bc54c3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0308422" name="e2711d8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1841212" name="e2711d80-bf9d-11f0-bd43-674a3bc54c3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7464256" name="ec247bb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1852187" name="ec247bb0-bf9d-11f0-bd43-674a3bc54c3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4883353" name="f1bc8540-bf9d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2521577" name="f1bc8540-bf9d-11f0-bd43-674a3bc54c3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8253625" name="00f17ed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9243092" name="00f17ed0-bf9e-11f0-bd43-674a3bc54c3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1464605" name="0617b3c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5854732" name="0617b3c0-bf9e-11f0-bd43-674a3bc54c3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8886578" name="4f2a0fe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9115847" name="4f2a0fe0-bf9e-11f0-bd43-674a3bc54c3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04794" name="54873350-bf9e-11f0-bd43-674a3bc54c3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6911345" name="54873350-bf9e-11f0-bd43-674a3bc54c31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31, 8363 Bichelsee-Balterswil</w:t>
          </w:r>
        </w:p>
        <w:p>
          <w:pPr>
            <w:spacing w:before="0" w:after="0"/>
          </w:pPr>
          <w:r>
            <w:t>580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="http://schemas.openxmlformats.org/officeDocument/2006/math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