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>Leitung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503048" name="4eeddad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2116901" name="4eeddad0-c5ec-11f0-b628-110c1c04aa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2667566" name="5a9b826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285809" name="5a9b8260-c5ec-11f0-b628-110c1c04aa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440766" name="b98ffb2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43962" name="b98ffb20-c5ec-11f0-b628-110c1c04aa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9385617" name="c144ca3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0418851" name="c144ca30-c5ec-11f0-b628-110c1c04aa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Holzfaserplatzen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2248970" name="ee43a65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4707266" name="ee43a650-c5ec-11f0-b628-110c1c04aa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3126630" name="f7c7901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470950" name="f7c79010-c5ec-11f0-b628-110c1c04aa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Marmorboden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9560626" name="9e263dc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524531" name="9e263dc0-c5ee-11f0-b628-110c1c04aa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8200535" name="a487b1d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5729210" name="a487b1d0-c5ee-11f0-b628-110c1c04aa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Sockelleiste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5259530" name="fb59a59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5942349" name="fb59a590-c5ee-11f0-b628-110c1c04aa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5332121" name="05c8d9b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3018873" name="05c8d9b0-c5ef-11f0-b628-110c1c04aa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4010411" name="b19ce33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7729252" name="b19ce330-c5ef-11f0-b628-110c1c04aa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2243364" name="b6de414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736053" name="b6de4140-c5ef-11f0-b628-110c1c04aa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4709634" name="e4e0401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3991116" name="e4e04010-c5f0-11f0-b628-110c1c04aa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3822112" name="eb70172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065260" name="eb701720-c5f0-11f0-b628-110c1c04aa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Untergeschoss</w:t>
            </w:r>
          </w:p>
          <w:p>
            <w:pPr>
              <w:spacing w:before="0" w:after="0"/>
            </w:pPr>
            <w:r>
              <w:t>Waschküche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522180" name="38bc2550-c5f1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4676895" name="38bc2550-c5f1-11f0-b628-110c1c04aa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6646748" name="7dfba780-c5f1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0109226" name="7dfba780-c5f1-11f0-b628-110c1c04aa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5019263" name="14f068f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7201837" name="14f068f0-c5f3-11f0-b628-110c1c04aa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2158583" name="1baf3f4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1929468" name="1baf3f40-c5f3-11f0-b628-110c1c04aa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Teppich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0944268" name="4d0392d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049857" name="4d0392d0-c5f3-11f0-b628-110c1c04aa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2334241" name="52fc5a0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8603468" name="52fc5a00-c5f3-11f0-b628-110c1c04aa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1070369" name="cdb88740-c5f4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553164" name="cdb88740-c5f4-11f0-b628-110c1c04aa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424892" name="d809fa30-c5f4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356190" name="d809fa30-c5f4-11f0-b628-110c1c04aa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Sockel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3208643" name="0189257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749041" name="01892570-c5f5-11f0-b628-110c1c04aa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1050012" name="0af6a10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7993894" name="0af6a100-c5f5-11f0-b628-110c1c04aa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8407768" name="47b159f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286700" name="47b159f0-c5f5-11f0-b628-110c1c04aa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6402861" name="4d5c765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8669891" name="4d5c7650-c5f5-11f0-b628-110c1c04aa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Wandschrank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3338522" name="2c4b89a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186848" name="2c4b89a0-c5f6-11f0-b628-110c1c04aa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862196" name="37bc012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297756" name="37bc0120-c5f6-11f0-b628-110c1c04aa8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0679592" name="78f8bfc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983419" name="78f8bfc0-c5f6-11f0-b628-110c1c04aa8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1566702" name="7e93d69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840854" name="7e93d690-c5f6-11f0-b628-110c1c04aa8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Stube</w:t>
            </w:r>
          </w:p>
          <w:p>
            <w:pPr>
              <w:spacing w:before="0" w:after="0"/>
            </w:pPr>
            <w:r>
              <w:t>Cheminee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Asbestschnur</w:t>
            </w:r>
          </w:p>
          <w:p>
            <w:pPr>
              <w:spacing w:before="0" w:after="0"/>
            </w:pPr>
            <w:r>
              <w:t>Cheminee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4389047" name="b5154770-c5f7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9088136" name="b5154770-c5f7-11f0-b628-110c1c04aa8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5659860" name="c9e0c3f0-c5f7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906607" name="c9e0c3f0-c5f7-11f0-b628-110c1c04aa8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149477" name="f167ddd0-c5f9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726352" name="f167ddd0-c5f9-11f0-b628-110c1c04aa8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720832" name="f7a32c40-c5f9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21754" name="f7a32c40-c5f9-11f0-b628-110c1c04aa8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Stube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</w:t>
            </w:r>
          </w:p>
          <w:p>
            <w:pPr>
              <w:spacing w:before="0" w:after="0"/>
            </w:pPr>
            <w:r>
              <w:t>Teppich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0797486" name="ff2da51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9866542" name="ff2da510-c5fb-11f0-b628-110c1c04aa8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294249" name="05fdb97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8191095" name="05fdb970-c5fc-11f0-b628-110c1c04aa8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Dachboden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8588151" name="3d39bd3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0513710" name="3d39bd30-c5fc-11f0-b628-110c1c04aa8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3399690" name="55f64a0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195726" name="55f64a00-c5fc-11f0-b628-110c1c04aa8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Aussen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133064" name="0459d800-c5f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410721" name="0459d800-c5fd-11f0-b628-110c1c04aa8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010146" name="093d3790-c5f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5975912" name="093d3790-c5fd-11f0-b628-110c1c04aa8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DN591</w:t>
          </w:r>
        </w:p>
        <w:p>
          <w:pPr>
            <w:spacing w:before="0" w:after="0"/>
          </w:pPr>
          <w:r>
            <w:t>DN591 Tschuggenstrasse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