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7480599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901103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0673162" name="ff35500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8228125" name="ff355000-be15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7645102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7067936" name="08dd157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901888" name="0daa06d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475837" name="0daa06d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4483963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58906" name="2a31f38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3831043" name="2eda940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249972" name="2eda9400-be16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Räume / Gang /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2821496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928381" name="e66f7ef0-be16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6638350" name="edbd7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470180" name="edbd75e0-be16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6070881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6757093" name="08d2ca5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0851347" name="0dac17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136314" name="0dac17c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0479399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551153" name="1f62da3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3052859" name="2273eac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5827467" name="2273eac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994878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984687" name="3c1ecf30-be18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7658955" name="3f5716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5817225" name="3f5716d0-be18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8026257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100453" name="54567490-be18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9401378" name="58a312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475745" name="58a31260-be18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8920021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381822" name="651d7fd0-be18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8484191" name="69622e6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7954165" name="69622e60-be18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4901115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263504" name="89808840-be18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11775" name="8e69661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2522865" name="8e696610-be18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0408191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0617222" name="a010bf30-be18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3751652" name="a400e52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903692" name="a400e520-be18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955422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422255" name="8fc927b0-be19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2316305" name="9564dac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1055581" name="9564dac0-be19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3724132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2423393" name="a5137120-be19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8714641" name="a893be4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9958871" name="a893be40-be19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7408803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2088587" name="d42ffd20-be19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3299992" name="d767f6a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8332387" name="d767f6a0-be19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4005120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954007" name="e3b587b0-be19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0103170" name="e8bfa9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5358745" name="e8bfa920-be19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4633575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5603000" name="594fe240-be1a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3170519" name="61c960e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600218" name="61c960e0-be1a-11f0-81fe-a7c131de9cb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6156190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9536981" name="ee0ea650-be1a-11f0-81fe-a7c131de9cb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8791536" name="f276463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952844" name="f2764630-be1a-11f0-81fe-a7c131de9cb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8719031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3550353" name="008906e0-be1b-11f0-81fe-a7c131de9cb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8815923" name="0808470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395187" name="08084700-be1b-11f0-81fe-a7c131de9cb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1166240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09847" name="1bc64b20-be1b-11f0-81fe-a7c131de9cb9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4641401" name="2864944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5854633" name="28649440-be1b-11f0-81fe-a7c131de9cb9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2164820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275135" name="381a5690-be1b-11f0-81fe-a7c131de9cb9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5365393" name="3cbd03a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5427258" name="3cbd03a0-be1b-11f0-81fe-a7c131de9cb9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7506740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7114431" name="2dbba7c0-be1c-11f0-81fe-a7c131de9cb9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6184542" name="31cd38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2445150" name="31cd3860-be1c-11f0-81fe-a7c131de9cb9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8418672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1992305" name="44cc5950-be1c-11f0-81fe-a7c131de9cb9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7601307" name="4dcd306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802003" name="4dcd3060-be1c-11f0-81fe-a7c131de9cb9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3859615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7123613" name="5808f870-be1c-11f0-81fe-a7c131de9cb9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0813887" name="5e871c4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179671" name="5e871c40-be1c-11f0-81fe-a7c131de9cb9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4753263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1115811" name="aa8c0f00-be1d-11f0-81fe-a7c131de9cb9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5457148" name="af945bb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6850303" name="af945bb0-be1d-11f0-81fe-a7c131de9cb9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Heizraum/ Waschküchec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0055926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8510823" name="f2b28480-be1d-11f0-81fe-a7c131de9cb9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8397281" name="fc0636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693879" name="fc063680-be1d-11f0-81fe-a7c131de9cb9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5782695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3651417" name="b7d48560-be1e-11f0-81fe-a7c131de9cb9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7237791" name="bad0fc8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429015" name="bad0fc80-be1e-11f0-81fe-a7c131de9cb9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589408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569567" name="ce77f630-be1e-11f0-81fe-a7c131de9cb9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5101160" name="d20981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1213277" name="d2098160-be1e-11f0-81fe-a7c131de9cb9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