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23310203" name="f8845c60-be15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5677114" name="f8845c60-be15-11f0-81fe-a7c131de9cb9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21476039" name="ff355000-be15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3106857" name="ff355000-be15-11f0-81fe-a7c131de9cb9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20584419" name="08dd1570-be16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3191024" name="08dd1570-be16-11f0-81fe-a7c131de9cb9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81565804" name="0daa06d0-be16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8864140" name="0daa06d0-be16-11f0-81fe-a7c131de9cb9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32536093" name="2a31f380-be16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6693848" name="2a31f380-be16-11f0-81fe-a7c131de9cb9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17265696" name="2eda9400-be16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53035" name="2eda9400-be16-11f0-81fe-a7c131de9cb9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Alle Räume / Gang / Treppenhaus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76815498" name="e66f7ef0-be16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1515259" name="e66f7ef0-be16-11f0-81fe-a7c131de9cb9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50738284" name="edbd75e0-be16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7658740" name="edbd75e0-be16-11f0-81fe-a7c131de9cb9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66088991" name="08d2ca5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2113478" name="08d2ca50-be18-11f0-81fe-a7c131de9cb9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26581870" name="0dac17c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9753366" name="0dac17c0-be18-11f0-81fe-a7c131de9cb9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UG - OG </w:t>
            </w:r>
          </w:p>
          <w:p>
            <w:pPr>
              <w:spacing w:before="0" w:after="0"/>
            </w:pPr>
            <w:r>
              <w:t>Fensterflügel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Fensterkitt</w:t>
            </w:r>
          </w:p>
          <w:p>
            <w:pPr>
              <w:spacing w:before="0" w:after="0"/>
            </w:pPr>
            <w:r>
              <w:t>Fensterflügel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14020472" name="1f62da3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7235383" name="1f62da30-be18-11f0-81fe-a7c131de9cb9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4458049" name="2273eac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9405572" name="2273eac0-be18-11f0-81fe-a7c131de9cb9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UG - OG </w:t>
            </w:r>
          </w:p>
          <w:p>
            <w:pPr>
              <w:spacing w:before="0" w:after="0"/>
            </w:pPr>
            <w:r>
              <w:t>Anschlagkitt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Anschlagkitt </w:t>
            </w:r>
          </w:p>
          <w:p>
            <w:pPr>
              <w:spacing w:before="0" w:after="0"/>
            </w:pPr>
            <w:r>
              <w:t>Fensterrahmen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37425669" name="3c1ecf3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6373282" name="3c1ecf30-be18-11f0-81fe-a7c131de9cb9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33194363" name="3f5716d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3572200" name="3f5716d0-be18-11f0-81fe-a7c131de9cb9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17485410" name="5456749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1624477" name="54567490-be18-11f0-81fe-a7c131de9cb9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84831184" name="58a3126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0852992" name="58a31260-be18-11f0-81fe-a7c131de9cb9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64590021" name="651d7fd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80590" name="651d7fd0-be18-11f0-81fe-a7c131de9cb9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18928851" name="69622e6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1660346" name="69622e60-be18-11f0-81fe-a7c131de9cb9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UG -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82773905" name="8980884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6191055" name="89808840-be18-11f0-81fe-a7c131de9cb9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18582493" name="8e69661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6244840" name="8e696610-be18-11f0-81fe-a7c131de9cb9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UG -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02923783" name="a010bf3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1716219" name="a010bf30-be18-11f0-81fe-a7c131de9cb9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8030470" name="a400e52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4696736" name="a400e520-be18-11f0-81fe-a7c131de9cb9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Wonzimmer / Esszimmer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71414812" name="8fc927b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3771352" name="8fc927b0-be19-11f0-81fe-a7c131de9cb9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18290768" name="9564dac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3019571" name="9564dac0-be19-11f0-81fe-a7c131de9cb9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83016805" name="a513712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3277025" name="a5137120-be19-11f0-81fe-a7c131de9cb9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17465828" name="a893be4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7153352" name="a893be40-be19-11f0-81fe-a7c131de9cb9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Wonzimmer / Esszimmer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41931310" name="d42ffd2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2574830" name="d42ffd20-be19-11f0-81fe-a7c131de9cb9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50283380" name="d767f6a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4229396" name="d767f6a0-be19-11f0-81fe-a7c131de9cb9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Wonzimmer / Esszimmer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7519275" name="e3b587b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7216386" name="e3b587b0-be19-11f0-81fe-a7c131de9cb9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36764607" name="e8bfa92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7240632" name="e8bfa920-be19-11f0-81fe-a7c131de9cb9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5083718" name="594fe240-be1a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2696753" name="594fe240-be1a-11f0-81fe-a7c131de9cb9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07438387" name="61c960e0-be1a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1750454" name="61c960e0-be1a-11f0-81fe-a7c131de9cb9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40755223" name="ee0ea650-be1a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159276" name="ee0ea650-be1a-11f0-81fe-a7c131de9cb9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8798636" name="f2764630-be1a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787409" name="f2764630-be1a-11f0-81fe-a7c131de9cb9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930482" name="008906e0-be1b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038699" name="008906e0-be1b-11f0-81fe-a7c131de9cb9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37891163" name="08084700-be1b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5571329" name="08084700-be1b-11f0-81fe-a7c131de9cb9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11146137" name="1bc64b20-be1b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1209589" name="1bc64b20-be1b-11f0-81fe-a7c131de9cb9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28580034" name="28649440-be1b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1575120" name="28649440-be1b-11f0-81fe-a7c131de9cb9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48851346" name="381a5690-be1b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1812559" name="381a5690-be1b-11f0-81fe-a7c131de9cb9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75835867" name="3cbd03a0-be1b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1290452" name="3cbd03a0-be1b-11f0-81fe-a7c131de9cb9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00857364" name="2dbba7c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1506943" name="2dbba7c0-be1c-11f0-81fe-a7c131de9cb9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80923224" name="31cd386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5500681" name="31cd3860-be1c-11f0-81fe-a7c131de9cb9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06201243" name="44cc595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8166075" name="44cc5950-be1c-11f0-81fe-a7c131de9cb9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12039942" name="4dcd306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5094346" name="4dcd3060-be1c-11f0-81fe-a7c131de9cb9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82399899" name="5808f87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6825139" name="5808f870-be1c-11f0-81fe-a7c131de9cb9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72732491" name="5e871c4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811244" name="5e871c40-be1c-11f0-81fe-a7c131de9cb9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Hobbyraum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VM-28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6249681" name="aa8c0f00-be1d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879032" name="aa8c0f00-be1d-11f0-81fe-a7c131de9cb9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81214414" name="af945bb0-be1d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5871480" name="af945bb0-be1d-11f0-81fe-a7c131de9cb9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Heizraum/ Waschküchec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05901492" name="f2b28480-be1d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317895" name="f2b28480-be1d-11f0-81fe-a7c131de9cb9.jpg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43674933" name="fc063680-be1d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080962" name="fc063680-be1d-11f0-81fe-a7c131de9cb9.jpg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Balkon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21900810" name="b7d48560-be1e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9795446" name="b7d48560-be1e-11f0-81fe-a7c131de9cb9.jpg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63685897" name="bad0fc80-be1e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0222634" name="bad0fc80-be1e-11f0-81fe-a7c131de9cb9.jpg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UG -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99644568" name="ce77f630-be1e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6955834" name="ce77f630-be1e-11f0-81fe-a7c131de9cb9.jpg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06384567" name="d2098160-be1e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1786287" name="d2098160-be1e-11f0-81fe-a7c131de9cb9.jpg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5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Niederweg 54, 8907 Wettswil am Albis</w:t>
          </w:r>
        </w:p>
        <w:p>
          <w:pPr>
            <w:spacing w:before="0" w:after="0"/>
          </w:pPr>
          <w:r>
            <w:t>571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media/document_image_rId52.jpeg" Type="http://schemas.openxmlformats.org/officeDocument/2006/relationships/image" Id="rId52"/>
    <Relationship Target="media/document_image_rId53.jpeg" Type="http://schemas.openxmlformats.org/officeDocument/2006/relationships/image" Id="rId53"/>
    <Relationship Target="media/document_image_rId54.jpeg" Type="http://schemas.openxmlformats.org/officeDocument/2006/relationships/image" Id="rId54"/>
    <Relationship Target="media/document_image_rId55.jpeg" Type="http://schemas.openxmlformats.org/officeDocument/2006/relationships/image" Id="rId55"/>
    <Relationship Target="media/document_image_rId56.jpeg" Type="http://schemas.openxmlformats.org/officeDocument/2006/relationships/image" Id="rId56"/>
    <Relationship Target="media/document_image_rId57.jpeg" Type="http://schemas.openxmlformats.org/officeDocument/2006/relationships/image" Id="rId57"/>
    <Relationship Target="footer.xml" Type="http://schemas.openxmlformats.org/officeDocument/2006/relationships/footer" Id="rId58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