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2401856" name="641b8ee0-c518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0083814" name="641b8ee0-c518-11f0-8519-1bb072c14d14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3059062" name="676bcb50-c518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05277" name="676bcb50-c518-11f0-8519-1bb072c14d14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8942223" name="44fad97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3513410" name="44fad970-c519-11f0-8519-1bb072c14d14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8002733" name="4ad0af5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389725" name="4ad0af50-c519-11f0-8519-1bb072c14d14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8984377" name="992c31b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5840437" name="992c31b0-c519-11f0-8519-1bb072c14d1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0200771" name="9d364840-c519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542253" name="9d364840-c519-11f0-8519-1bb072c14d14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Küche / 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4033443" name="394d2a8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0490271" name="394d2a80-c51c-11f0-8519-1bb072c14d14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1160976" name="4067674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8489616" name="40676740-c51c-11f0-8519-1bb072c14d1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3735419" name="5e0cd1e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2040896" name="5e0cd1e0-c51c-11f0-8519-1bb072c14d1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0731818" name="714f3d60-c51c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7979071" name="714f3d60-c51c-11f0-8519-1bb072c14d1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0015910" name="3debc37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2714951" name="3debc370-c51d-11f0-8519-1bb072c14d1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9351335" name="4328187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7888001" name="43281870-c51d-11f0-8519-1bb072c14d14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Cheminée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Cheminée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8571740" name="cc648ab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843513" name="cc648ab0-c51d-11f0-8519-1bb072c14d14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3058432" name="d0231950-c51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8008867" name="d0231950-c51d-11f0-8519-1bb072c14d14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888016" name="980a069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4113786" name="980a0690-c51e-11f0-8519-1bb072c14d1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8752658" name="a14093a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5514197" name="a14093a0-c51e-11f0-8519-1bb072c14d1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6141319" name="f6606a9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9512508" name="f6606a90-c51e-11f0-8519-1bb072c14d14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481406" name="fbdfbc00-c51e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3555361" name="fbdfbc00-c51e-11f0-8519-1bb072c14d14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5344714" name="6277ecd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3615617" name="6277ecd0-c51f-11f0-8519-1bb072c14d1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0398383" name="6776758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0102536" name="67767580-c51f-11f0-8519-1bb072c14d14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3960759" name="ac4c396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4935310" name="ac4c3960-c51f-11f0-8519-1bb072c14d1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1113659" name="b09e7c8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3164987" name="b09e7c80-c51f-11f0-8519-1bb072c14d14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9696241" name="b8d0b8f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9893230" name="b8d0b8f0-c51f-11f0-8519-1bb072c14d14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3081699" name="beb20080-c51f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5961075" name="beb20080-c51f-11f0-8519-1bb072c14d14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4866679" name="fa874600-c520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6512351" name="fa874600-c520-11f0-8519-1bb072c14d14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8748661" name="12086ca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2469485" name="12086ca0-c521-11f0-8519-1bb072c14d14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1067026" name="80e85db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417182" name="80e85db0-c521-11f0-8519-1bb072c14d14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3625809" name="876e97d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063110" name="876e97d0-c521-11f0-8519-1bb072c14d14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1880424" name="fde4fa80-c521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557002" name="fde4fa80-c521-11f0-8519-1bb072c14d14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82623432" name="01ce1b90-c522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5141230" name="01ce1b90-c522-11f0-8519-1bb072c14d14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Obstgartenstrasse 8, 9555 Tobel</w:t>
          </w:r>
        </w:p>
        <w:p>
          <w:pPr>
            <w:spacing w:before="0" w:after="0"/>
          </w:pPr>
          <w:r>
            <w:t>584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