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Ladenlokal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(elastische) Bodenbeläge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22184142" name="8ecfd5b0-c3ce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7838080" name="8ecfd5b0-c3ce-11f0-b1f6-79da1a92a58e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27580202" name="94a7ce70-c3ce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9871944" name="94a7ce70-c3ce-11f0-b1f6-79da1a92a58e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Ladenlokal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0934246" name="dad3d380-c3ce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4512089" name="dad3d380-c3ce-11f0-b1f6-79da1a92a58e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23632703" name="e416bca0-c3ce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0579554" name="e416bca0-c3ce-11f0-b1f6-79da1a92a58e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Ladenlokal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Schaufenster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Fensterkitt </w:t>
            </w:r>
          </w:p>
          <w:p>
            <w:pPr>
              <w:spacing w:before="0" w:after="0"/>
            </w:pPr>
            <w:r>
              <w:t>Schaufenster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40248007" name="03abe95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9070823" name="03abe950-c3cf-11f0-b1f6-79da1a92a58e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97393939" name="0840659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2402060" name="08406590-c3cf-11f0-b1f6-79da1a92a58e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Ladenlokal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96695837" name="166b693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1847160" name="166b6930-c3cf-11f0-b1f6-79da1a92a58e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13875282" name="1b504f6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0552486" name="1b504f60-c3cf-11f0-b1f6-79da1a92a58e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Ladenlokal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44542568" name="2ea669f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6151727" name="2ea669f0-c3cf-11f0-b1f6-79da1a92a58e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67150880" name="35b4bfd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0673323" name="35b4bfd0-c3cf-11f0-b1f6-79da1a92a58e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29659988" name="4365153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1372917" name="43651530-c3cf-11f0-b1f6-79da1a92a58e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28212419" name="4af963f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9285034" name="4af963f0-c3cf-11f0-b1f6-79da1a92a58e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Gang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27768615" name="5f1ae4d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2908156" name="5f1ae4d0-c3cf-11f0-b1f6-79da1a92a58e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69885533" name="6c79bed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1764447" name="6c79bed0-c3cf-11f0-b1f6-79da1a92a58e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Gang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13012564" name="7ceed98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3971569" name="7ceed980-c3cf-11f0-b1f6-79da1a92a58e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52629974" name="837a1cb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5421934" name="837a1cb0-c3cf-11f0-b1f6-79da1a92a58e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Gang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72039980" name="8f91347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1199038" name="8f913470-c3cf-11f0-b1f6-79da1a92a58e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87363800" name="9b7c0c1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5727291" name="9b7c0c10-c3cf-11f0-b1f6-79da1a92a58e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07245236" name="8a761500-c52d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2897017" name="8a761500-c52d-11f0-8519-1bb072c14d14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60934900" name="8dfdb520-c52d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1665128" name="8dfdb520-c52d-11f0-8519-1bb072c14d14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20348561" name="b28360c0-c52d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5212268" name="b28360c0-c52d-11f0-8519-1bb072c14d14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77845730" name="b5c48200-c52d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3460076" name="b5c48200-c52d-11f0-8519-1bb072c14d14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33169184" name="c10dc270-c52d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6925889" name="c10dc270-c52d-11f0-8519-1bb072c14d14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0354661" name="c724c000-c52d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2979021" name="c724c000-c52d-11f0-8519-1bb072c14d14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Birmensdorferstrasse 197, 8003 Zürich</w:t>
          </w:r>
        </w:p>
        <w:p>
          <w:pPr>
            <w:spacing w:before="0" w:after="0"/>
          </w:pPr>
          <w:r>
            <w:t>587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footer.xml" Type="http://schemas.openxmlformats.org/officeDocument/2006/relationships/footer" Id="rId2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