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6120457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708298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1623718" name="ff35500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048439" name="ff355000-be15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7043393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298734" name="08dd157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9704232" name="0daa06d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748701" name="0daa06d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1742657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1785923" name="2a31f38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335608" name="2eda940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335878" name="2eda9400-be16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/ Gang /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452483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6141989" name="e66f7ef0-be16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7939416" name="edbd7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892392" name="edbd75e0-be16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1973883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285343" name="08d2ca5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5702986" name="0dac17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1018180" name="0dac17c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8438569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948753" name="1f62da3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027634" name="2273ea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350820" name="2273eac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0431438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6401916" name="3c1ecf30-be18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3321881" name="3f5716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16915" name="3f5716d0-be18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4140090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5262062" name="54567490-be18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735438" name="58a312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427768" name="58a31260-be18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1764036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948805" name="651d7fd0-be18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5787815" name="69622e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705649" name="69622e60-be18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9886420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0813025" name="89808840-be18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7175461" name="8e69661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5002504" name="8e696610-be18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6093594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0349994" name="a010bf30-be18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2649013" name="a400e52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77812" name="a400e520-be18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0862305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607162" name="8fc927b0-be19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1226323" name="9564dac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039791" name="9564dac0-be19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0343678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012393" name="a5137120-be19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9819977" name="a893be4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3393231" name="a893be40-be19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9221858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795700" name="d42ffd20-be19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7314454" name="d767f6a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544068" name="d767f6a0-be19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0632015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660233" name="e3b587b0-be19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152169" name="e8bfa9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652653" name="e8bfa920-be19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4529192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430258" name="594fe240-be1a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2967500" name="61c960e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623063" name="61c960e0-be1a-11f0-81fe-a7c131de9cb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4724832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9572955" name="ee0ea650-be1a-11f0-81fe-a7c131de9cb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509982" name="f276463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230227" name="f2764630-be1a-11f0-81fe-a7c131de9cb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5409300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200386" name="008906e0-be1b-11f0-81fe-a7c131de9cb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3785785" name="0808470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094066" name="08084700-be1b-11f0-81fe-a7c131de9cb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2130613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411706" name="1bc64b20-be1b-11f0-81fe-a7c131de9cb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739186" name="2864944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5293023" name="28649440-be1b-11f0-81fe-a7c131de9cb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5087966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545755" name="381a5690-be1b-11f0-81fe-a7c131de9cb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9655230" name="3cbd03a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662298" name="3cbd03a0-be1b-11f0-81fe-a7c131de9cb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6128836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7384073" name="2dbba7c0-be1c-11f0-81fe-a7c131de9cb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2846129" name="31cd38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156877" name="31cd3860-be1c-11f0-81fe-a7c131de9cb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782155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849951" name="44cc5950-be1c-11f0-81fe-a7c131de9cb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3214626" name="4dcd30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7073740" name="4dcd3060-be1c-11f0-81fe-a7c131de9cb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4826805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3195001" name="5808f870-be1c-11f0-81fe-a7c131de9cb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195115" name="5e871c4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786670" name="5e871c40-be1c-11f0-81fe-a7c131de9cb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4151157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8741851" name="aa8c0f00-be1d-11f0-81fe-a7c131de9cb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3060557" name="af945bb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493186" name="af945bb0-be1d-11f0-81fe-a7c131de9cb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Heizraum/ Waschküchec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4109858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133698" name="f2b28480-be1d-11f0-81fe-a7c131de9cb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4251568" name="fc0636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4017776" name="fc063680-be1d-11f0-81fe-a7c131de9cb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1773831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159812" name="b7d48560-be1e-11f0-81fe-a7c131de9cb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00935" name="bad0fc8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394670" name="bad0fc80-be1e-11f0-81fe-a7c131de9cb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7594455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815398" name="ce77f630-be1e-11f0-81fe-a7c131de9cb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5599506" name="d20981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057435" name="d2098160-be1e-11f0-81fe-a7c131de9cb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