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125493" name="5cad28b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077719" name="5cad28b0-c399-11f0-b1f6-79da1a92a58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644140" name="523ae75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572400" name="523ae750-c399-11f0-b1f6-79da1a92a58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351173" name="9e17d52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329384" name="9e17d520-c399-11f0-b1f6-79da1a92a58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543158" name="a30287b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51132" name="a30287b0-c399-11f0-b1f6-79da1a92a58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951464" name="b89301e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27972" name="b89301e0-c399-11f0-b1f6-79da1a92a58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912856" name="bc636ad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8927331" name="bc636ad0-c399-11f0-b1f6-79da1a92a58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966031" name="d58cc33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331593" name="d58cc330-c399-11f0-b1f6-79da1a92a58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182837" name="dd8c2fd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084629" name="dd8c2fd0-c399-11f0-b1f6-79da1a92a58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297804" name="156b516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426033" name="156b5160-c39a-11f0-b1f6-79da1a92a58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418500" name="1b2f25e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067120" name="1b2f25e0-c39a-11f0-b1f6-79da1a92a58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04581" name="7b8a5a9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899096" name="7b8a5a90-c39a-11f0-b1f6-79da1a92a58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300821" name="7fc7dd3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365747" name="7fc7dd30-c39a-11f0-b1f6-79da1a92a58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039876" name="8eb93e1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768491" name="8eb93e10-c39a-11f0-b1f6-79da1a92a58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204658" name="956d8d1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092961" name="956d8d10-c39a-11f0-b1f6-79da1a92a58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35338" name="c324e3c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771503" name="c324e3c0-c39a-11f0-b1f6-79da1a92a58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253665" name="d460a9d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934740" name="d460a9d0-c39a-11f0-b1f6-79da1a92a58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524739" name="32abc33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82283" name="32abc330-c39b-11f0-b1f6-79da1a92a5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797893" name="3b376a4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152954" name="3b376a40-c39b-11f0-b1f6-79da1a92a58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363573" name="615e42c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856820" name="615e42c0-c39b-11f0-b1f6-79da1a92a58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7209891" name="6bd7fe3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536241" name="6bd7fe30-c39b-11f0-b1f6-79da1a92a5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592339" name="a4fc49f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975251" name="a4fc49f0-c39b-11f0-b1f6-79da1a92a58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1894211" name="aaf81e6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234747" name="aaf81e60-c39b-11f0-b1f6-79da1a92a58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282319" name="bffd96a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890452" name="bffd96a0-c39b-11f0-b1f6-79da1a92a58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5150509" name="c590490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55582" name="c5904900-c39b-11f0-b1f6-79da1a92a58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932875" name="54535fb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354542" name="54535fb0-c39c-11f0-b1f6-79da1a92a58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60498" name="5812156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717787" name="58121560-c39c-11f0-b1f6-79da1a92a58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000400" name="df97a55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3729098" name="df97a550-c39b-11f0-b1f6-79da1a92a58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728013" name="e363535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607304" name="e3635350-c39b-11f0-b1f6-79da1a92a58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Terrasse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Dachpappe</w:t>
            </w:r>
          </w:p>
          <w:p>
            <w:pPr>
              <w:spacing w:before="0" w:after="0"/>
            </w:pPr>
            <w:r>
              <w:t>Dachabdichtung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340440" name="a79fd63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159474" name="a79fd630-c39c-11f0-b1f6-79da1a92a58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587710" name="b41e896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2754636" name="b41e8960-c39c-11f0-b1f6-79da1a92a58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279365" name="c940634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329367" name="c9406340-c39c-11f0-b1f6-79da1a92a5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35094" name="d2cfbeb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916919" name="d2cfbeb0-c39c-11f0-b1f6-79da1a92a58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Sockelfliesenkleber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064949" name="55e295c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674174" name="55e295c0-c39d-11f0-b1f6-79da1a92a58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8727986" name="5bd828a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331196" name="5bd828a0-c39d-11f0-b1f6-79da1a92a58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382829" name="84995b1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473865" name="84995b10-c39d-11f0-b1f6-79da1a92a58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086302" name="8ae6f90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318091" name="8ae6f900-c39d-11f0-b1f6-79da1a92a58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grosse Fenster 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2392626" name="b24a703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623006" name="b24a7030-c39d-11f0-b1f6-79da1a92a58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965882" name="c5811be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405903" name="c5811be0-c39d-11f0-b1f6-79da1a92a58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742070" name="e6758a7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313846" name="e6758a70-c39d-11f0-b1f6-79da1a92a5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6191482" name="e9cbe16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383297" name="e9cbe160-c39d-11f0-b1f6-79da1a92a58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895920" name="71bbd67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439300" name="71bbd670-c39e-11f0-b1f6-79da1a92a58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18183" name="7773c41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866855" name="7773c410-c39e-11f0-b1f6-79da1a92a58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623556" name="8bee3a6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713215" name="8bee3a60-c39e-11f0-b1f6-79da1a92a58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817091" name="96e981e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126701" name="96e981e0-c39e-11f0-b1f6-79da1a92a58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Lüftung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3547234" name="b63f0d8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918926" name="b63f0d80-c39e-11f0-b1f6-79da1a92a58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1317289" name="d294035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051294" name="d2940350-c39e-11f0-b1f6-79da1a92a5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Anschlagkitt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082603" name="6104662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502928" name="61046620-c39f-11f0-b1f6-79da1a92a58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4644563" name="6b80e0b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106303" name="6b80e0b0-c39f-11f0-b1f6-79da1a92a58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</w:t>
            </w:r>
          </w:p>
          <w:p>
            <w:pPr>
              <w:spacing w:before="0" w:after="0"/>
            </w:pPr>
            <w:r>
              <w:t>Ganzes Haus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550029" name="4c9fa5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127813" name="4c9fa540-c3a0-11f0-b1f6-79da1a92a58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835798" name="504fdc0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5934024" name="504fdc00-c3a0-11f0-b1f6-79da1a92a58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475631" name="afa253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402844" name="afa25340-c3a0-11f0-b1f6-79da1a92a58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460808" name="badd62e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23360" name="badd62e0-c3a0-11f0-b1f6-79da1a92a58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5169928" name="dba3f8c0-c3a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004121" name="dba3f8c0-c3a2-11f0-b1f6-79da1a92a58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595362" name="e07f6910-c3a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465972" name="e07f6910-c3a2-11f0-b1f6-79da1a92a58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170699" name="038dde0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100834" name="038dde00-c3a3-11f0-b1f6-79da1a92a58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679744" name="0a47d25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701587" name="0a47d250-c3a3-11f0-b1f6-79da1a92a58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653052" name="2bc8a2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409639" name="2bc8a260-c3a3-11f0-b1f6-79da1a92a58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286469" name="2f19c93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845161" name="2f19c930-c3a3-11f0-b1f6-79da1a92a58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360422" name="579121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646700" name="57912160-c3a3-11f0-b1f6-79da1a92a58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669787" name="5c6d2df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025974" name="5c6d2df0-c3a3-11f0-b1f6-79da1a92a58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612773" name="90bff47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990133" name="90bff470-c3a3-11f0-b1f6-79da1a92a58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463896" name="982eb9d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20395" name="982eb9d0-c3a3-11f0-b1f6-79da1a92a58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571422" name="bf01d7e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23181" name="bf01d7e0-c3a3-11f0-b1f6-79da1a92a5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3374908" name="c4cb51b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391040" name="c4cb51b0-c3a3-11f0-b1f6-79da1a92a58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582735" name="efa997c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152498" name="efa997c0-c3a3-11f0-b1f6-79da1a92a58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792983" name="f783c92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292468" name="f783c920-c3a3-11f0-b1f6-79da1a92a58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357889" name="136f75d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196704" name="136f75d0-c3a4-11f0-b1f6-79da1a92a58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666887" name="1b9974e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917602" name="1b9974e0-c3a4-11f0-b1f6-79da1a92a58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971482" name="3c77754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993400" name="3c777540-c3a4-11f0-b1f6-79da1a92a58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0895647" name="60d7be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705789" name="60d7be90-c3a4-11f0-b1f6-79da1a92a58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679631" name="6f9eb4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212749" name="6f9eb410-c3a4-11f0-b1f6-79da1a92a58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916644" name="740ae7d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108584" name="740ae7d0-c3a4-11f0-b1f6-79da1a92a58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777078" name="cc2a1c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81324" name="cc2a1c10-c3a4-11f0-b1f6-79da1a92a58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638897" name="d01ba1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914805" name="d01ba190-c3a4-11f0-b1f6-79da1a92a58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020217" name="fa49f8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55173" name="fa49f890-c3a4-11f0-b1f6-79da1a92a58e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527994" name="fe7a34c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234295" name="fe7a34c0-c3a4-11f0-b1f6-79da1a92a58e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390439" name="1ec1254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36794" name="1ec12540-c3a5-11f0-b1f6-79da1a92a58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367085" name="25db3af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99301" name="25db3af0-c3a5-11f0-b1f6-79da1a92a58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825636" name="4089fad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285315" name="4089fad0-c3a5-11f0-b1f6-79da1a92a58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9357428" name="44c6931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524494" name="44c69310-c3a5-11f0-b1f6-79da1a92a58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072577" name="583bce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093499" name="583bce60-c3a5-11f0-b1f6-79da1a92a58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523735" name="601bf33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800404" name="601bf330-c3a5-11f0-b1f6-79da1a92a58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682278" name="c33f218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239626" name="c33f2180-c3a5-11f0-b1f6-79da1a92a58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864191" name="c64b501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735495" name="c64b5010-c3a5-11f0-b1f6-79da1a92a58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643180" name="dc0f5d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788784" name="dc0f5d60-c3a5-11f0-b1f6-79da1a92a58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406678" name="e06f833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42495" name="e06f8330-c3a5-11f0-b1f6-79da1a92a58e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650311" name="110568c0-c3a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193387" name="110568c0-c3a6-11f0-b1f6-79da1a92a58e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072841" name="15bcfd60-c3a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175700" name="15bcfd60-c3a6-11f0-b1f6-79da1a92a58e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Steigzone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Rohrummantelung</w:t>
            </w:r>
          </w:p>
          <w:p>
            <w:pPr>
              <w:spacing w:before="0" w:after="0"/>
            </w:pPr>
            <w:r>
              <w:t>Wasserleitungen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072033" name="929e1dc0-c3b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651365" name="929e1dc0-c3b8-11f0-b1f6-79da1a92a58e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384239" name="9ed826d0-c3b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21629" name="9ed826d0-c3b8-11f0-b1f6-79da1a92a58e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Serverraum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969922" name="0e059ba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9509694" name="0e059ba0-c3b9-11f0-b1f6-79da1a92a58e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630851" name="133ff4d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070788" name="133ff4d0-c3b9-11f0-b1f6-79da1a92a58e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972458" name="34e2cbd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219505" name="34e2cbd0-c3b9-11f0-b1f6-79da1a92a58e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379725" name="458fe67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448195" name="458fe670-c3b9-11f0-b1f6-79da1a92a58e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1762177" name="48df431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048421" name="48df4310-c3ba-11f0-b1f6-79da1a92a58e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153824" name="4dfdafd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69885" name="4dfdafd0-c3ba-11f0-b1f6-79da1a92a58e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3026917" name="66d42d4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134354" name="66d42d40-c3ba-11f0-b1f6-79da1a92a58e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720252" name="6c319ed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16059" name="6c319ed0-c3ba-11f0-b1f6-79da1a92a58e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Aussenwände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855971" name="7880fd40-c3b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086542" name="7880fd40-c3bd-11f0-b1f6-79da1a92a58e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988819" name="7dbb0850-c3b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04449" name="7dbb0850-c3bd-11f0-b1f6-79da1a92a58e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371970" name="199ede9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305652" name="199ede90-c3be-11f0-b1f6-79da1a92a58e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557993" name="20e5f7b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704013" name="20e5f7b0-c3be-11f0-b1f6-79da1a92a58e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553016" name="adca153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25519" name="adca1530-c3be-11f0-b1f6-79da1a92a58e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865684" name="b2e1560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256171" name="b2e15600-c3be-11f0-b1f6-79da1a92a58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786432" name="c12d9d4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983208" name="c12d9d40-c3be-11f0-b1f6-79da1a92a58e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25315" name="c780444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957624" name="c7804440-c3be-11f0-b1f6-79da1a92a58e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353923" name="d5352d8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004490" name="d5352d80-c3be-11f0-b1f6-79da1a92a58e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759067" name="dd7b190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302449" name="dd7b1900-c3be-11f0-b1f6-79da1a92a58e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355827" name="2e162b2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83278" name="2e162b20-c3bf-11f0-b1f6-79da1a92a58e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935453" name="33de456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00438" name="33de4560-c3bf-11f0-b1f6-79da1a92a58e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8057207" name="88ccac1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924200" name="88ccac10-c3bf-11f0-b1f6-79da1a92a58e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3987171" name="923c237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635553" name="923c2370-c3bf-11f0-b1f6-79da1a92a58e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Verputz mit Sockelkleber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2392896" name="c7b7646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773037" name="c7b76460-c3bf-11f0-b1f6-79da1a92a5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1214953" name="d43a0f3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550013" name="d43a0f30-c3bf-11f0-b1f6-79da1a92a58e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646715" name="007944d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638112" name="007944d0-c3c0-11f0-b1f6-79da1a92a58e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745384" name="06212ce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181413" name="06212ce0-c3c0-11f0-b1f6-79da1a92a58e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557919" name="4573599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207799" name="45735990-c3c0-11f0-b1f6-79da1a92a58e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1292797" name="4bb5ace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953403" name="4bb5ace0-c3c0-11f0-b1f6-79da1a92a58e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Notfalltreppe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440422" name="6d9df15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894478" name="6d9df150-c3c0-11f0-b1f6-79da1a92a58e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681129" name="759f80d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904193" name="759f80d0-c3c0-11f0-b1f6-79da1a92a58e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Notfalltreppe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1166488" name="9230954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705864" name="92309540-c3c0-11f0-b1f6-79da1a92a58e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263729" name="97c0d6a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233559" name="97c0d6a0-c3c0-11f0-b1f6-79da1a92a58e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UG1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Korkdämmung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940226" name="c7c36060-c3c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84446" name="c7c36060-c3c1-11f0-b1f6-79da1a92a58e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757350" name="cccda8e0-c3c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471697" name="cccda8e0-c3c1-11f0-b1f6-79da1a92a58e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Studio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Holzzement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308806" name="8ab8481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509254" name="8ab84810-c3c2-11f0-b1f6-79da1a92a58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5164799" name="903bdf4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678452" name="903bdf40-c3c2-11f0-b1f6-79da1a92a58e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UG1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679308" name="e054f02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7296" name="e054f020-c3c2-11f0-b1f6-79da1a92a58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190242" name="e4ebb65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269710" name="e4ebb650-c3c2-11f0-b1f6-79da1a92a58e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3535382" name="2c46505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786751" name="2c465050-c3c3-11f0-b1f6-79da1a92a58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951298" name="320e91a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812335" name="320e91a0-c3c3-11f0-b1f6-79da1a92a58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188274" name="6428a63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867187" name="6428a630-c3c3-11f0-b1f6-79da1a92a58e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8913" name="6a21bb8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197512" name="6a21bb80-c3c3-11f0-b1f6-79da1a92a58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947080" name="9a2e73e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833263" name="9a2e73e0-c3c3-11f0-b1f6-79da1a92a58e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758775" name="9d53f6d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940830" name="9d53f6d0-c3c3-11f0-b1f6-79da1a92a58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Laden</w:t>
            </w:r>
          </w:p>
          <w:p>
            <w:pPr>
              <w:spacing w:before="0" w:after="0"/>
            </w:pPr>
            <w:r>
              <w:t>1UG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439507" name="abfe8ab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967932" name="abfe8ab0-c3c3-11f0-b1f6-79da1a92a58e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431083" name="b29f039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60938" name="b29f0390-c3c3-11f0-b1f6-79da1a92a58e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UG1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228845" name="023305f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0466937" name="023305f0-c3c4-11f0-b1f6-79da1a92a58e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972222" name="08abab8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779792" name="08abab80-c3c4-11f0-b1f6-79da1a92a58e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6851394" name="c431a6c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835245" name="c431a6c0-c3c4-11f0-b1f6-79da1a92a58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162311" name="c8627f3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202682" name="c8627f30-c3c4-11f0-b1f6-79da1a92a58e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434534" name="3b0062a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275563" name="3b0062a0-c3c5-11f0-b1f6-79da1a92a58e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063448" name="534882c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602449" name="534882c0-c3c5-11f0-b1f6-79da1a92a58e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6226499" name="5d9b072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796385" name="5d9b0720-c3c5-11f0-b1f6-79da1a92a58e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1940032" name="61c17f5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815000" name="61c17f50-c3c5-11f0-b1f6-79da1a92a58e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511019" name="78134db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786941" name="78134db0-c3c5-11f0-b1f6-79da1a92a58e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8229610" name="7daf9d0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746212" name="7daf9d00-c3c5-11f0-b1f6-79da1a92a58e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(elastische) Bodenbeläge mit bituminöen 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806924" name="4d17c63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380731" name="4d17c630-c3c6-11f0-b1f6-79da1a92a58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6915" name="546a02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601404" name="546a02e0-c3c6-11f0-b1f6-79da1a92a58e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92129" name="8a9a14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240464" name="8a9a14e0-c3c6-11f0-b1f6-79da1a92a58e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742073" name="9d777d0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628105" name="9d777d00-c3c6-11f0-b1f6-79da1a92a58e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69157" name="ab94ec1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253804" name="ab94ec10-c3c6-11f0-b1f6-79da1a92a58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986110" name="af0c117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383865" name="af0c1170-c3c6-11f0-b1f6-79da1a92a58e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004098" name="f2c58f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668784" name="f2c58fe0-c3c6-11f0-b1f6-79da1a92a58e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182124" name="0251aa2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69879" name="0251aa20-c3c7-11f0-b1f6-79da1a92a58e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373000" name="1f6eaae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357868" name="1f6eaae0-c3c7-11f0-b1f6-79da1a92a58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226723" name="24c42d3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457087" name="24c42d30-c3c7-11f0-b1f6-79da1a92a58e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2UG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467929" name="ad49dd20-c3c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947795" name="ad49dd20-c3c8-11f0-b1f6-79da1a92a58e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3725517" name="b084bcd0-c3c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646432" name="b084bcd0-c3c8-11f0-b1f6-79da1a92a58e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Seestrasse 346, 8038 Zürich</w:t>
          </w:r>
        </w:p>
        <w:p>
          <w:pPr>
            <w:spacing w:before="0" w:after="0"/>
          </w:pPr>
          <w:r>
            <w:t>564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footer.xml" Type="http://schemas.openxmlformats.org/officeDocument/2006/relationships/footer" Id="rId1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