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Räume </w:t>
            </w:r>
          </w:p>
          <w:p>
            <w:pPr>
              <w:spacing w:before="0" w:after="0"/>
            </w:pPr>
            <w:r>
              <w:t>DG -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9309729" name="b6c05670-bbd2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7594036" name="b6c05670-bbd2-11f0-9f59-51d72857301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2558474" name="bb61cb00-bbd2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905339" name="bb61cb00-bbd2-11f0-9f59-51d72857301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/ WC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323487805" name="380ae94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9500604" name="380ae940-bbd6-11f0-9f59-51d72857301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429904052" name="39c5919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9101272" name="39c59190-bbd6-11f0-9f59-51d72857301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69026" name="1d46696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4116922" name="1d466960-bbd4-11f0-9f59-51d72857301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0299656" name="21d4cb2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8982030" name="21d4cb20-bbd4-11f0-9f59-51d72857301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1674966" name="324997b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5754783" name="324997b0-bbd4-11f0-9f59-51d72857301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1245193" name="353c4ad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5400165" name="353c4ad0-bbd4-11f0-9f59-51d72857301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619517" name="7cb0b8f0-bbd5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353209" name="7cb0b8f0-bbd5-11f0-9f59-51d72857301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1936290" name="101bfaf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5024533" name="101bfaf0-bbd6-11f0-9f59-51d72857301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07760" name="4c2a203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0995303" name="4c2a2030-bbd6-11f0-9f59-51d72857301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8967787" name="50f75fb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2552780" name="50f75fb0-bbd6-11f0-9f59-51d72857301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2012861" name="6661db5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9731301" name="6661db50-bbd6-11f0-9f59-51d72857301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9074842" name="6a2ced1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9000654" name="6a2ced10-bbd6-11f0-9f59-51d72857301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9102811" name="af5082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7376581" name="af5082d0-bbd6-11f0-9f59-51d72857301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8238729" name="b54aa99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0837431" name="b54aa990-bbd6-11f0-9f59-51d72857301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7453576" name="f1e8d9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6234623" name="f1e8d9d0-bbd6-11f0-9f59-51d72857301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7092959" name="f52a222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896860" name="f52a2220-bbd6-11f0-9f59-51d72857301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9278818" name="637ffba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040927" name="637ffba0-bbd7-11f0-9f59-51d72857301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1832926" name="671ea63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4251600" name="671ea630-bbd7-11f0-9f59-51d72857301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967518" name="9840c63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8781212" name="9840c630-bbd7-11f0-9f59-51d72857301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7211465" name="9d7504e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1088002" name="9d7504e0-bbd7-11f0-9f59-51d72857301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1177032" name="dbc1816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6569545" name="dbc18160-bbd7-11f0-9f59-51d72857301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222704" name="df94826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5487619" name="df948260-bbd7-11f0-9f59-51d72857301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2538071" name="9e8483a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810405" name="9e8483a0-bbd8-11f0-9f59-51d72857301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9381209" name="a44cc4f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180454" name="a44cc4f0-bbd8-11f0-9f59-51d72857301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6136300" name="6222076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4852557" name="62220760-bbd9-11f0-9f59-51d72857301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1283341" name="652d99b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7222081" name="652d99b0-bbd9-11f0-9f59-51d72857301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1009383" name="7649f0e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7501777" name="7649f0e0-bbd9-11f0-9f59-51d72857301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7445116" name="79dfc1d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365967" name="79dfc1d0-bbd9-11f0-9f59-51d72857301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Untere Bahnhofstrasse 14, 8910 Affoltern am Albis </w:t>
          </w:r>
        </w:p>
        <w:p>
          <w:pPr>
            <w:spacing w:before="0" w:after="0"/>
          </w:pPr>
          <w:r>
            <w:t>573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