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Rohrbandage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Rohrummantellung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183865" name="567470a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7663916" name="567470a0-b888-11f0-bd88-21346603dccd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4916521" name="5a8b587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7782368" name="5a8b5870-b888-11f0-bd88-21346603dccd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4708139" name="508d40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9668133" name="508d4030-b889-11f0-bd88-21346603dccd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8509329" name="5790728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7436252" name="57907280-b889-11f0-bd88-21346603dccd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8668731" name="66ddfd2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8731834" name="66ddfd20-b889-11f0-bd88-21346603dccd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2215338" name="6b77a98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8766517" name="6b77a980-b889-11f0-bd88-21346603dccd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5960802" name="ab07c99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7820785" name="ab07c990-b889-11f0-bd88-21346603dccd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267988" name="b268ac4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9190754" name="b268ac40-b889-11f0-bd88-21346603dcc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1745114" name="e12f9e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1017045" name="e12f9e30-b889-11f0-bd88-21346603dcc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3122564" name="e82fea5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7580111" name="e82fea50-b889-11f0-bd88-21346603dcc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3633417" name="cffff0a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5355330" name="cffff0a0-b88a-11f0-bd88-21346603dcc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4424257" name="d4c25ab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4406714" name="d4c25ab0-b88a-11f0-bd88-21346603dccd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-OG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6264279" name="de02412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2186319" name="de024120-b88b-11f0-bd88-21346603dcc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6614601" name="e469f6c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985774" name="e469f6c0-b88b-11f0-bd88-21346603dccd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5314080" name="f5a3e81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2873688" name="f5a3e810-b88b-11f0-bd88-21346603dccd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1607056" name="fad3b9f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1107226" name="fad3b9f0-b88b-11f0-bd88-21346603dccd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6694085" name="0bb3a46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6346534" name="0bb3a460-b88c-11f0-bd88-21346603dccd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6452072" name="110cd03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077646" name="110cd030-b88c-11f0-bd88-21346603dcc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933213" name="24f7629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0909118" name="24f76290-b88c-11f0-bd88-21346603dccd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1466620" name="309b944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6922385" name="309b9440-b88c-11f0-bd88-21346603dccd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5093257" name="e04f419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1469507" name="e04f4190-b88f-11f0-bd88-21346603dccd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4617974" name="e3f677a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7811233" name="e3f677a0-b88f-11f0-bd88-21346603dccd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9096934" name="f990b5d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8055816" name="f990b5d0-b88f-11f0-bd88-21346603dccd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2203585" name="fdf76b5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4735432" name="fdf76b50-b88f-11f0-bd88-21346603dccd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3727131" name="21ff0d5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1990070" name="21ff0d50-b890-11f0-bd88-21346603dccd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4622952" name="27153cb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752215" name="27153cb0-b890-11f0-bd88-21346603dccd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4534417" name="ca5d82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9925526" name="ca5d82a0-b891-11f0-bd88-21346603dccd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1589789" name="d1babbd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8675522" name="d1babbd0-b891-11f0-bd88-21346603dccd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130947" name="e7b828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7182460" name="e7b828a0-b891-11f0-bd88-21346603dccd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2186326" name="f1a35fb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1781911" name="f1a35fb0-b891-11f0-bd88-21346603dccd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1361323" name="05f3439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384977" name="05f34390-b892-11f0-bd88-21346603dccd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9412370" name="0c45003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7565213" name="0c450030-b892-11f0-bd88-21346603dccd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7729244" name="17ed298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3351355" name="17ed2980-b892-11f0-bd88-21346603dccd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8458170" name="1bddc4a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4996613" name="1bddc4a0-b892-11f0-bd88-21346603dccd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Bodenschüttung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Bodenschüttung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9979950" name="ddb0e8a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512875" name="ddb0e8a0-b892-11f0-bd88-21346603dccd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229154" name="e1eb36f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6463951" name="e1eb36f0-b892-11f0-bd88-21346603dccd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8042515" name="9854088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8832386" name="98540880-b894-11f0-bd88-21346603dccd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9055918" name="9c4a48f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7475772" name="9c4a48f0-b894-11f0-bd88-21346603dccd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1457672" name="a987913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1380385" name="a9879130-b894-11f0-bd88-21346603dccd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4629649" name="ad01008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9131371" name="ad010080-b894-11f0-bd88-21346603dccd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5090984" name="0020c1b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3385740" name="0020c1b0-b895-11f0-bd88-21346603dccd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5812145" name="0956b28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1999763" name="0956b280-b895-11f0-bd88-21346603dccd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8685402" name="1429b18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4920313" name="1429b180-b895-11f0-bd88-21346603dccd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4889895" name="186f236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6470492" name="186f2360-b895-11f0-bd88-21346603dccd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6131243" name="7022767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930235" name="70227670-b895-11f0-bd88-21346603dccd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5929314" name="763184c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7840730" name="763184c0-b895-11f0-bd88-21346603dccd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4889142" name="eadc163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5293062" name="eadc1630-b897-11f0-bd88-21346603dccd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7619307" name="eeca405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1471399" name="eeca4050-b897-11f0-bd88-21346603dccd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7344704" name="f9f682e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1344286" name="f9f682e0-b897-11f0-bd88-21346603dccd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5670339" name="feae3e9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5459483" name="feae3e90-b897-11f0-bd88-21346603dccd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5811040" name="093fa0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5254177" name="093fa0b0-b898-11f0-bd88-21346603dccd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1461864" name="0ce5502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7344298" name="0ce55020-b898-11f0-bd88-21346603dccd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5859291" name="1bf5aa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0509101" name="1bf5aab0-b898-11f0-bd88-21346603dccd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8302071" name="1fc5294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0701147" name="1fc52940-b898-11f0-bd88-21346603dccd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8659726" name="95b481a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0282159" name="95b481a0-b898-11f0-bd88-21346603dccd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0459499" name="98d4112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6916449" name="98d41120-b898-11f0-bd88-21346603dccd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7618820" name="bd8bfae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6091529" name="bd8bfae0-b899-11f0-bd88-21346603dccd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4146691" name="c0a87d2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4480984" name="c0a87d20-b899-11f0-bd88-21346603dccd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5720360" name="7f32b7b0-b89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0479455" name="7f32b7b0-b89a-11f0-bd88-21346603dccd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6906178" name="82f4efd0-b89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6042653" name="82f4efd0-b89a-11f0-bd88-21346603dccd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MaP-31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>VM-41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071444" name="70cd1f20-c179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6196223" name="70cd1f20-c179-11f0-937d-2d416616e506.jpg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9019920" name="7d5b89c0-c179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774410" name="7d5b89c0-c179-11f0-937d-2d416616e506.jpg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Brunnenbergstrasse 4, 9000 St. Gallen</w:t>
          </w:r>
        </w:p>
        <w:p>
          <w:pPr>
            <w:spacing w:before="0" w:after="0"/>
          </w:pPr>
          <w:r>
            <w:t>310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media/document_image_rId64.jpeg" Type="http://schemas.openxmlformats.org/officeDocument/2006/relationships/image" Id="rId64"/>
    <Relationship Target="media/document_image_rId65.jpeg" Type="http://schemas.openxmlformats.org/officeDocument/2006/relationships/image" Id="rId65"/>
    <Relationship Target="footer.xml" Type="http://schemas.openxmlformats.org/officeDocument/2006/relationships/footer" Id="rId6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