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- UG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0267722" name="2366810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919610" name="23668100-bb0b-11f0-ba21-591e44535d4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7743517" name="27ff912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3043397" name="27ff9120-bb0b-11f0-ba21-591e44535d4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6313757" name="9797aea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225757" name="9797aea0-bb0b-11f0-ba21-591e44535d4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2179528" name="9badac1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534072" name="9badac10-bb0b-11f0-ba21-591e44535d4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5672589" name="d2e4a6c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7972667" name="d2e4a6c0-bb0b-11f0-ba21-591e44535d4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8268952" name="d7e9e63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1250361" name="d7e9e630-bb0b-11f0-ba21-591e44535d4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/ Bad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144462" name="2eb6a9d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2636526" name="2eb6a9d0-bb0c-11f0-ba21-591e44535d4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8714723" name="329ce4b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7054755" name="329ce4b0-bb0c-11f0-ba21-591e44535d4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4465316" name="8ad56d5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7795890" name="8ad56d50-bb0c-11f0-ba21-591e44535d4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9438363" name="8ed87f0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3209560" name="8ed87f00-bb0c-11f0-ba21-591e44535d4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Gang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0853754" name="fb7b786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8182292" name="fb7b7860-bb0c-11f0-ba21-591e44535d4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2454696" name="0356942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736570" name="03569420-bb0d-11f0-ba21-591e44535d4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832531" name="4fea00b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757946" name="4fea00b0-bb0d-11f0-ba21-591e44535d4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7791857" name="53bcdaa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059139" name="53bcdaa0-bb0d-11f0-ba21-591e44535d4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7942359" name="9c2a925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4732041" name="9c2a9250-bb0d-11f0-ba21-591e44535d4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3534330" name="a102a74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231042" name="a102a740-bb0d-11f0-ba21-591e44535d4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6008655" name="6d7955d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7927350" name="6d7955d0-bb0e-11f0-ba21-591e44535d4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1393576" name="7264cbb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3682227" name="7264cbb0-bb0e-11f0-ba21-591e44535d4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7647788" name="9feab22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0270701" name="9feab220-bb0e-11f0-ba21-591e44535d4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2548383" name="a545d9c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5337145" name="a545d9c0-bb0e-11f0-ba21-591e44535d4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3223938" name="4a0b1830-bb0f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8600279" name="4a0b1830-bb0f-11f0-ba21-591e44535d4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8424140" name="4e4d2eb0-bb0f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9101114" name="4e4d2eb0-bb0f-11f0-ba21-591e44535d4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Gesamter 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3696146" name="dc7cd7a0-bb12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4695884" name="dc7cd7a0-bb12-11f0-ba21-591e44535d4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8123903" name="e5dbad30-bb12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950423" name="e5dbad30-bb12-11f0-ba21-591e44535d4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/ Heizraum </w:t>
            </w:r>
          </w:p>
          <w:p>
            <w:pPr>
              <w:spacing w:before="0" w:after="0"/>
            </w:pPr>
            <w:r>
              <w:t>UG/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6612036" name="530366f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3856597" name="530366f0-bb13-11f0-ba21-591e44535d4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7168431" name="5a7b541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793990" name="5a7b5410-bb13-11f0-ba21-591e44535d4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504691" name="9d27a84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3963740" name="9d27a840-bb13-11f0-ba21-591e44535d4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0927714" name="a0bfea3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963855" name="a0bfea30-bb13-11f0-ba21-591e44535d4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1696995" name="f430d8a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596722" name="f430d8a0-bb13-11f0-ba21-591e44535d4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085028" name="f849471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2351007" name="f8494710-bb13-11f0-ba21-591e44535d4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7403790" name="176c9f2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0988477" name="176c9f20-bb14-11f0-ba21-591e44535d4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9311540" name="1c090aa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3503884" name="1c090aa0-bb14-11f0-ba21-591e44535d4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6356763" name="a66c229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2459388" name="a66c2290-bb14-11f0-ba21-591e44535d4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4447295" name="ad2f8cc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332326" name="ad2f8cc0-bb14-11f0-ba21-591e44535d4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Seidenstrasse 7, 5200 Brugg</w:t>
          </w:r>
        </w:p>
        <w:p>
          <w:pPr>
            <w:spacing w:before="0" w:after="0"/>
          </w:pPr>
          <w:r>
            <w:t>549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footer.xml" Type="http://schemas.openxmlformats.org/officeDocument/2006/relationships/footer" Id="rId3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