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1293229" name="fcdf5b70-c06d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8304340" name="fcdf5b70-c06d-11f0-82a5-f7c8dfa00e4d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5593124" name="035c94e0-c06e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3695367" name="035c94e0-c06e-11f0-82a5-f7c8dfa00e4d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2931749" name="158b9490-c06e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1089944" name="158b9490-c06e-11f0-82a5-f7c8dfa00e4d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4306221" name="1bc50e40-c06e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4564211" name="1bc50e40-c06e-11f0-82a5-f7c8dfa00e4d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9774447" name="83e19520-c06e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8114302" name="83e19520-c06e-11f0-82a5-f7c8dfa00e4d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5478615" name="88bbccf0-c06e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3030745" name="88bbccf0-c06e-11f0-82a5-f7c8dfa00e4d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087145" name="a067fb30-c06e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8921713" name="a067fb30-c06e-11f0-82a5-f7c8dfa00e4d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5258783" name="ae6c15e0-c06e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8563565" name="ae6c15e0-c06e-11f0-82a5-f7c8dfa00e4d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7692703" name="e2c46fc0-c070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2484565" name="e2c46fc0-c070-11f0-82a5-f7c8dfa00e4d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4671811" name="e91a2400-c070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1576137" name="e91a2400-c070-11f0-82a5-f7c8dfa00e4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4141690" name="0be5eaa0-c071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6740556" name="0be5eaa0-c071-11f0-82a5-f7c8dfa00e4d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8207813" name="10f2f240-c071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3120588" name="10f2f240-c071-11f0-82a5-f7c8dfa00e4d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3666070" name="1caa0fb0-c071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9801637" name="1caa0fb0-c071-11f0-82a5-f7c8dfa00e4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1697679" name="21077660-c071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4491918" name="21077660-c071-11f0-82a5-f7c8dfa00e4d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4621361" name="35f37330-c071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925091" name="35f37330-c071-11f0-82a5-f7c8dfa00e4d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3461168" name="3a0be1a0-c071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3983486" name="3a0be1a0-c071-11f0-82a5-f7c8dfa00e4d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4251198" name="87206510-c071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4061925" name="87206510-c071-11f0-82a5-f7c8dfa00e4d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6199108" name="8bf545b0-c071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9241243" name="8bf545b0-c071-11f0-82a5-f7c8dfa00e4d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2879386" name="91c7f1d0-c072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9923639" name="91c7f1d0-c072-11f0-82a5-f7c8dfa00e4d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1441778" name="966e9680-c072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0661579" name="966e9680-c072-11f0-82a5-f7c8dfa00e4d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2700630" name="a9618270-c072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945524" name="a9618270-c072-11f0-82a5-f7c8dfa00e4d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8597264" name="b05d61c0-c072-11f0-82a5-f7c8dfa00e4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0006107" name="b05d61c0-c072-11f0-82a5-f7c8dfa00e4d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Ringstrasse 38, 8500 Frauenfeld</w:t>
          </w:r>
        </w:p>
        <w:p>
          <w:pPr>
            <w:spacing w:before="0" w:after="0"/>
          </w:pPr>
          <w:r>
            <w:t>583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